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A414CB">
        <w:trPr>
          <w:trHeight w:val="567"/>
        </w:trPr>
        <w:tc>
          <w:tcPr>
            <w:tcW w:w="9628" w:type="dxa"/>
          </w:tcPr>
          <w:p w14:paraId="25A5EDBC" w14:textId="77777777"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A414CB">
            <w:pPr>
              <w:pStyle w:val="Pidipagina"/>
              <w:spacing w:line="28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75C3FF48" w14:textId="77777777" w:rsidR="000D29AA" w:rsidRPr="000D29AA" w:rsidRDefault="000D29AA" w:rsidP="000D29A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bookmarkStart w:id="1" w:name="_Hlk140825130"/>
      <w:r w:rsidRPr="000D29AA">
        <w:rPr>
          <w:rFonts w:ascii="Roma Neue" w:eastAsia="Times New Roman" w:hAnsi="Roma Neue" w:cs="Calibri"/>
          <w:b/>
          <w:bCs/>
          <w:sz w:val="18"/>
          <w:szCs w:val="18"/>
          <w:lang w:eastAsia="it-IT"/>
        </w:rPr>
        <w:t>PROCEDURA NEGOZIATA, TRAMITE ELENCHI DI OPERATORI ECONOMICI, AI SENSI DELL’ART. 50, COMMA 1, LETT. C) DEL D.LGS. 36/2023 E S.M.I, PER L’AFFIDAMENTO DEI LAVORI DI MANUTENZIONE STRAORDINARIA DELL’IMPIANTO SPORTIVO COMUNALE “PALALAVINIUM”, SITO IN POMEZIA (RM), VIA PIETRO NENNI N. 2/A, FINANZIATI NELL’AMBITO DEL BANDO “SPORT E PERIFERIE 2020”.</w:t>
      </w:r>
    </w:p>
    <w:bookmarkEnd w:id="1"/>
    <w:p w14:paraId="63A97DAC" w14:textId="16D40275" w:rsidR="000D29AA" w:rsidRPr="000D29AA" w:rsidRDefault="000D29AA" w:rsidP="000D29A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0D29AA">
        <w:rPr>
          <w:rFonts w:ascii="Roma Neue" w:eastAsia="Times New Roman" w:hAnsi="Roma Neue" w:cs="Calibri"/>
          <w:b/>
          <w:bCs/>
          <w:sz w:val="18"/>
          <w:szCs w:val="18"/>
          <w:lang w:eastAsia="it-IT"/>
        </w:rPr>
        <w:t>RA 153/26/</w:t>
      </w:r>
      <w:r w:rsidRPr="000D29AA">
        <w:rPr>
          <w:rFonts w:ascii="Roma Neue" w:eastAsia="Times New Roman" w:hAnsi="Roma Neue" w:cs="Calibri"/>
          <w:b/>
          <w:bCs/>
          <w:sz w:val="18"/>
          <w:szCs w:val="18"/>
          <w:lang w:eastAsia="it-IT"/>
        </w:rPr>
        <w:t xml:space="preserve">PN </w:t>
      </w:r>
      <w:r>
        <w:rPr>
          <w:rFonts w:ascii="Roma Neue" w:eastAsia="Times New Roman" w:hAnsi="Roma Neue" w:cs="Calibri"/>
          <w:b/>
          <w:bCs/>
          <w:sz w:val="18"/>
          <w:szCs w:val="18"/>
          <w:lang w:eastAsia="it-IT"/>
        </w:rPr>
        <w:t xml:space="preserve">- </w:t>
      </w:r>
      <w:r w:rsidRPr="000D29AA">
        <w:rPr>
          <w:rFonts w:ascii="Roma Neue" w:eastAsia="Times New Roman" w:hAnsi="Roma Neue" w:cs="Calibri"/>
          <w:b/>
          <w:bCs/>
          <w:sz w:val="18"/>
          <w:szCs w:val="18"/>
          <w:lang w:eastAsia="it-IT"/>
        </w:rPr>
        <w:t>CUP J52H24001460007</w:t>
      </w:r>
    </w:p>
    <w:p w14:paraId="63B7FEAA" w14:textId="1A7C2176" w:rsidR="00104886" w:rsidRDefault="00104886" w:rsidP="0081547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4A2AC3FD"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w:t>
      </w:r>
      <w:r w:rsidRPr="00B82464">
        <w:rPr>
          <w:rFonts w:ascii="Roma Neue" w:eastAsia="Arial Unicode MS" w:hAnsi="Roma Neue" w:cs="Arial"/>
          <w:i/>
          <w:iCs/>
          <w:sz w:val="20"/>
        </w:rPr>
        <w:t>nome e cognome</w:t>
      </w:r>
      <w:r w:rsidRPr="001D0C3B">
        <w:rPr>
          <w:rFonts w:ascii="Roma Neue" w:eastAsia="Arial Unicode MS" w:hAnsi="Roma Neue" w:cs="Arial"/>
          <w:sz w:val="20"/>
        </w:rPr>
        <w:t xml:space="preserve">)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nato/a 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 xml:space="preserve">residente in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Via/Piazza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00B82464">
        <w:rPr>
          <w:rFonts w:ascii="Roma Neue" w:eastAsia="Arial Unicode MS" w:hAnsi="Roma Neue" w:cs="Arial"/>
          <w:sz w:val="20"/>
        </w:rPr>
        <w:t>C</w:t>
      </w:r>
      <w:r w:rsidRPr="001D0C3B">
        <w:rPr>
          <w:rFonts w:ascii="Roma Neue" w:eastAsia="Arial Unicode MS" w:hAnsi="Roma Neue" w:cs="Arial"/>
          <w:sz w:val="20"/>
        </w:rPr>
        <w:t xml:space="preserve">odice fiscale 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documento identificativo (tipo/n.)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rilasciato il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da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Pr="001D0C3B">
        <w:rPr>
          <w:rFonts w:ascii="Roma Neue" w:eastAsia="Arial Unicode MS" w:hAnsi="Roma Neue" w:cs="Arial"/>
          <w:sz w:val="20"/>
        </w:rPr>
        <w:t xml:space="preserve"> che agisce nella qualità di </w:t>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sidRPr="00FD4CEB">
        <w:rPr>
          <w:rFonts w:ascii="Roma Neue" w:hAnsi="Roma Neue" w:cs="Arial"/>
        </w:rPr>
        <w:fldChar w:fldCharType="begin">
          <w:ffData>
            <w:name w:val="Testo47"/>
            <w:enabled/>
            <w:calcOnExit w:val="0"/>
            <w:textInput/>
          </w:ffData>
        </w:fldChar>
      </w:r>
      <w:r w:rsidR="00B82464" w:rsidRPr="00FD4CEB">
        <w:rPr>
          <w:rFonts w:ascii="Roma Neue" w:hAnsi="Roma Neue" w:cs="Arial"/>
        </w:rPr>
        <w:instrText xml:space="preserve"> FORMTEXT </w:instrText>
      </w:r>
      <w:r w:rsidR="00B82464" w:rsidRPr="00FD4CEB">
        <w:rPr>
          <w:rFonts w:ascii="Roma Neue" w:hAnsi="Roma Neue" w:cs="Arial"/>
        </w:rPr>
      </w:r>
      <w:r w:rsidR="00B82464" w:rsidRPr="00FD4CEB">
        <w:rPr>
          <w:rFonts w:ascii="Roma Neue" w:hAnsi="Roma Neue" w:cs="Arial"/>
        </w:rPr>
        <w:fldChar w:fldCharType="separate"/>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t> </w:t>
      </w:r>
      <w:r w:rsidR="00B82464" w:rsidRPr="00FD4CEB">
        <w:rPr>
          <w:rFonts w:ascii="Roma Neue" w:hAnsi="Roma Neue" w:cs="Arial"/>
        </w:rPr>
        <w:fldChar w:fldCharType="end"/>
      </w:r>
      <w:r w:rsidR="00B82464">
        <w:rPr>
          <w:rFonts w:ascii="Roma Neue" w:hAnsi="Roma Neue" w:cs="Arial"/>
        </w:rPr>
        <w:t xml:space="preserve"> </w:t>
      </w:r>
      <w:r w:rsidRPr="001D0C3B">
        <w:rPr>
          <w:rFonts w:ascii="Roma Neue" w:eastAsia="Arial Unicode MS" w:hAnsi="Roma Neue" w:cs="Arial"/>
          <w:sz w:val="20"/>
        </w:rPr>
        <w:t>giusta i poteri conferiti con:</w:t>
      </w:r>
    </w:p>
    <w:p w14:paraId="248BA11A" w14:textId="54BA4DC7"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generale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1BB03ADD" w14:textId="7536C9B6"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procura speciale n. rep.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del</w:t>
      </w:r>
      <w:r>
        <w:rPr>
          <w:rFonts w:ascii="Roma Neue" w:eastAsia="Arial Unicode MS"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 xml:space="preserve"> che viene allegata alla presente dichiarazione;</w:t>
      </w:r>
    </w:p>
    <w:p w14:paraId="52CEF0A6" w14:textId="6237352D"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delibera organo di amministrazione del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CC5C38" w:rsidRPr="001D0C3B">
        <w:rPr>
          <w:rFonts w:ascii="Roma Neue" w:eastAsia="Arial Unicode MS" w:hAnsi="Roma Neue" w:cs="Arial"/>
          <w:sz w:val="20"/>
          <w:szCs w:val="20"/>
        </w:rPr>
        <w:t>;</w:t>
      </w:r>
    </w:p>
    <w:p w14:paraId="67F2EB44" w14:textId="45F3A453" w:rsidR="00CC5C38" w:rsidRPr="001D0C3B" w:rsidRDefault="00B82464" w:rsidP="00B82464">
      <w:pPr>
        <w:tabs>
          <w:tab w:val="num" w:pos="420"/>
        </w:tabs>
        <w:spacing w:after="0" w:line="360" w:lineRule="auto"/>
        <w:ind w:left="420" w:hanging="27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CC5C38" w:rsidRPr="001D0C3B">
        <w:rPr>
          <w:rFonts w:ascii="Roma Neue" w:eastAsia="Arial Unicode MS" w:hAnsi="Roma Neue" w:cs="Arial"/>
          <w:sz w:val="20"/>
          <w:szCs w:val="20"/>
        </w:rPr>
        <w:t xml:space="preserve">altro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34E13DF" w14:textId="35D85EFF" w:rsidR="008D780D" w:rsidRPr="008D780D" w:rsidRDefault="00CC5C38" w:rsidP="00B82464">
      <w:pPr>
        <w:pStyle w:val="Corpodeltesto2"/>
        <w:tabs>
          <w:tab w:val="left" w:pos="0"/>
          <w:tab w:val="left" w:pos="851"/>
        </w:tabs>
        <w:spacing w:line="360" w:lineRule="auto"/>
        <w:contextualSpacing/>
        <w:rPr>
          <w:rFonts w:ascii="Roma Neue" w:hAnsi="Roma Neue" w:cs="Arial"/>
          <w:sz w:val="20"/>
        </w:rPr>
      </w:pPr>
      <w:r w:rsidRPr="00A414CB">
        <w:rPr>
          <w:rFonts w:ascii="Roma Neue" w:eastAsia="Arial Unicode MS" w:hAnsi="Roma Neue" w:cs="Arial"/>
          <w:b/>
          <w:bCs/>
          <w:sz w:val="20"/>
        </w:rPr>
        <w:t xml:space="preserve">dell’Operatore Economico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104886" w:rsidRPr="00A414CB">
        <w:rPr>
          <w:rFonts w:ascii="Roma Neue" w:eastAsia="Arial Unicode MS" w:hAnsi="Roma Neue" w:cs="Arial"/>
          <w:b/>
          <w:bCs/>
          <w:sz w:val="20"/>
        </w:rPr>
        <w:t xml:space="preserve"> </w:t>
      </w:r>
      <w:r w:rsidR="006E743A" w:rsidRPr="00A414CB">
        <w:rPr>
          <w:rFonts w:ascii="Roma Neue" w:eastAsia="Arial Unicode MS" w:hAnsi="Roma Neue" w:cs="Arial"/>
          <w:b/>
          <w:bCs/>
          <w:i/>
          <w:iCs/>
          <w:sz w:val="20"/>
        </w:rPr>
        <w:t>(</w:t>
      </w:r>
      <w:r w:rsidR="006E743A" w:rsidRPr="00A414CB">
        <w:rPr>
          <w:rFonts w:ascii="Roma Neue" w:eastAsia="Arial Unicode MS" w:hAnsi="Roma Neue" w:cs="Arial"/>
          <w:i/>
          <w:iCs/>
          <w:sz w:val="20"/>
        </w:rPr>
        <w:t>indicare la ragione sociale per esteso</w:t>
      </w:r>
      <w:r w:rsidR="006E743A" w:rsidRPr="00A414CB">
        <w:rPr>
          <w:rFonts w:ascii="Roma Neue" w:eastAsia="Arial Unicode MS" w:hAnsi="Roma Neue" w:cs="Arial"/>
          <w:b/>
          <w:bCs/>
          <w:sz w:val="20"/>
        </w:rPr>
        <w:t xml:space="preserve">) </w:t>
      </w:r>
      <w:r w:rsidRPr="00A414CB">
        <w:rPr>
          <w:rFonts w:ascii="Roma Neue" w:eastAsia="Arial Unicode MS" w:hAnsi="Roma Neue" w:cs="Arial"/>
          <w:b/>
          <w:bCs/>
          <w:sz w:val="20"/>
        </w:rPr>
        <w:t xml:space="preserve">con sede legale in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Pr="00A414CB">
        <w:rPr>
          <w:rFonts w:ascii="Roma Neue" w:eastAsia="Arial Unicode MS" w:hAnsi="Roma Neue" w:cs="Arial"/>
          <w:b/>
          <w:bCs/>
          <w:sz w:val="20"/>
        </w:rPr>
        <w:t>Via/Piazza</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Pr="00A414CB">
        <w:rPr>
          <w:rFonts w:ascii="Roma Neue" w:eastAsia="Arial Unicode MS" w:hAnsi="Roma Neue" w:cs="Arial"/>
          <w:b/>
          <w:bCs/>
          <w:sz w:val="20"/>
        </w:rPr>
        <w:t xml:space="preserve"> C</w:t>
      </w:r>
      <w:r w:rsidR="00B82464" w:rsidRPr="00A414CB">
        <w:rPr>
          <w:rFonts w:ascii="Roma Neue" w:eastAsia="Arial Unicode MS" w:hAnsi="Roma Neue" w:cs="Arial"/>
          <w:b/>
          <w:bCs/>
          <w:sz w:val="20"/>
        </w:rPr>
        <w:t>.</w:t>
      </w:r>
      <w:r w:rsidRPr="00A414CB">
        <w:rPr>
          <w:rFonts w:ascii="Roma Neue" w:eastAsia="Arial Unicode MS" w:hAnsi="Roma Neue" w:cs="Arial"/>
          <w:b/>
          <w:bCs/>
          <w:sz w:val="20"/>
        </w:rPr>
        <w:t>F</w:t>
      </w:r>
      <w:r w:rsidR="00B82464" w:rsidRPr="00A414CB">
        <w:rPr>
          <w:rFonts w:ascii="Roma Neue" w:eastAsia="Arial Unicode MS" w:hAnsi="Roma Neue" w:cs="Arial"/>
          <w:b/>
          <w:bCs/>
          <w:sz w:val="20"/>
        </w:rPr>
        <w:t>.</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eastAsia="Arial Unicode MS" w:hAnsi="Roma Neue" w:cs="Arial"/>
          <w:b/>
          <w:bCs/>
          <w:sz w:val="20"/>
        </w:rPr>
        <w:t xml:space="preserve"> P</w:t>
      </w:r>
      <w:r w:rsidRPr="00A414CB">
        <w:rPr>
          <w:rFonts w:ascii="Roma Neue" w:eastAsia="Arial Unicode MS" w:hAnsi="Roma Neue" w:cs="Arial"/>
          <w:b/>
          <w:bCs/>
          <w:sz w:val="20"/>
        </w:rPr>
        <w:t>artita IVA</w:t>
      </w:r>
      <w:r w:rsidR="00B82464" w:rsidRPr="00A414CB">
        <w:rPr>
          <w:rFonts w:ascii="Roma Neue" w:eastAsia="Arial Unicode MS" w:hAnsi="Roma Neue" w:cs="Arial"/>
          <w:b/>
          <w:bCs/>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B82464" w:rsidRPr="00A414CB">
        <w:rPr>
          <w:rFonts w:ascii="Roma Neue" w:hAnsi="Roma Neue" w:cs="Arial"/>
          <w:sz w:val="20"/>
        </w:rPr>
        <w:t xml:space="preserve"> </w:t>
      </w:r>
      <w:r w:rsidR="008D780D">
        <w:rPr>
          <w:rFonts w:ascii="Roma Neue" w:hAnsi="Roma Neue" w:cs="Arial"/>
          <w:b/>
          <w:bCs/>
          <w:sz w:val="20"/>
        </w:rPr>
        <w:t>P</w:t>
      </w:r>
      <w:r w:rsidR="00B82464" w:rsidRPr="00A414CB">
        <w:rPr>
          <w:rFonts w:ascii="Roma Neue" w:hAnsi="Roma Neue" w:cs="Arial"/>
          <w:b/>
          <w:bCs/>
          <w:sz w:val="20"/>
        </w:rPr>
        <w:t>ec</w:t>
      </w:r>
      <w:r w:rsidR="008D780D">
        <w:rPr>
          <w:rFonts w:ascii="Roma Neue" w:hAnsi="Roma Neue" w:cs="Arial"/>
          <w:sz w:val="20"/>
        </w:rPr>
        <w:t xml:space="preserve"> (</w:t>
      </w:r>
      <w:r w:rsidR="008D780D" w:rsidRPr="008D780D">
        <w:rPr>
          <w:rFonts w:ascii="Roma Neue" w:hAnsi="Roma Neue" w:cs="Arial"/>
          <w:sz w:val="20"/>
        </w:rPr>
        <w:t>memorizzata</w:t>
      </w:r>
      <w:r w:rsidR="008D780D">
        <w:rPr>
          <w:rFonts w:ascii="Roma Neue" w:hAnsi="Roma Neue" w:cs="Arial"/>
          <w:sz w:val="20"/>
        </w:rPr>
        <w:t xml:space="preserve"> </w:t>
      </w:r>
      <w:r w:rsidR="008D780D" w:rsidRPr="008D780D">
        <w:rPr>
          <w:rFonts w:ascii="Roma Neue" w:hAnsi="Roma Neue" w:cs="Arial"/>
          <w:sz w:val="20"/>
        </w:rPr>
        <w:t>nella Piattaforma di gara al quale devono essere inoltrate le comunicazioni di cui all'art. 90 del D.Lgs.</w:t>
      </w:r>
      <w:r w:rsidR="008D780D">
        <w:rPr>
          <w:rFonts w:ascii="Roma Neue" w:hAnsi="Roma Neue" w:cs="Arial"/>
          <w:sz w:val="20"/>
        </w:rPr>
        <w:t xml:space="preserve"> </w:t>
      </w:r>
      <w:r w:rsidR="008D780D" w:rsidRPr="008D780D">
        <w:rPr>
          <w:rFonts w:ascii="Roma Neue" w:hAnsi="Roma Neue" w:cs="Arial"/>
          <w:sz w:val="20"/>
        </w:rPr>
        <w:t>n.36/2023)</w:t>
      </w:r>
      <w:r w:rsidR="008D780D">
        <w:rPr>
          <w:rFonts w:ascii="Roma Neue" w:hAnsi="Roma Neue" w:cs="Arial"/>
          <w:sz w:val="20"/>
        </w:rPr>
        <w:t xml:space="preserve"> </w:t>
      </w:r>
      <w:r w:rsidR="00B82464" w:rsidRPr="00A414CB">
        <w:rPr>
          <w:rFonts w:ascii="Roma Neue" w:hAnsi="Roma Neue" w:cs="Arial"/>
          <w:sz w:val="20"/>
        </w:rPr>
        <w:t xml:space="preserve"> </w:t>
      </w:r>
      <w:r w:rsidR="00B82464" w:rsidRPr="00A414CB">
        <w:rPr>
          <w:rFonts w:ascii="Roma Neue" w:hAnsi="Roma Neue" w:cs="Arial"/>
          <w:sz w:val="20"/>
        </w:rPr>
        <w:fldChar w:fldCharType="begin">
          <w:ffData>
            <w:name w:val="Testo47"/>
            <w:enabled/>
            <w:calcOnExit w:val="0"/>
            <w:textInput/>
          </w:ffData>
        </w:fldChar>
      </w:r>
      <w:r w:rsidR="00B82464" w:rsidRPr="00A414CB">
        <w:rPr>
          <w:rFonts w:ascii="Roma Neue" w:hAnsi="Roma Neue" w:cs="Arial"/>
          <w:sz w:val="20"/>
        </w:rPr>
        <w:instrText xml:space="preserve"> FORMTEXT </w:instrText>
      </w:r>
      <w:r w:rsidR="00B82464" w:rsidRPr="00A414CB">
        <w:rPr>
          <w:rFonts w:ascii="Roma Neue" w:hAnsi="Roma Neue" w:cs="Arial"/>
          <w:sz w:val="20"/>
        </w:rPr>
      </w:r>
      <w:r w:rsidR="00B82464" w:rsidRPr="00A414CB">
        <w:rPr>
          <w:rFonts w:ascii="Roma Neue" w:hAnsi="Roma Neue" w:cs="Arial"/>
          <w:sz w:val="20"/>
        </w:rPr>
        <w:fldChar w:fldCharType="separate"/>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t> </w:t>
      </w:r>
      <w:r w:rsidR="00B82464" w:rsidRPr="00A414CB">
        <w:rPr>
          <w:rFonts w:ascii="Roma Neue" w:hAnsi="Roma Neue" w:cs="Arial"/>
          <w:sz w:val="20"/>
        </w:rPr>
        <w:fldChar w:fldCharType="end"/>
      </w:r>
      <w:r w:rsidR="008D780D">
        <w:rPr>
          <w:rFonts w:ascii="Roma Neue" w:hAnsi="Roma Neue" w:cs="Arial"/>
          <w:sz w:val="20"/>
        </w:rPr>
        <w:t xml:space="preserve"> </w:t>
      </w:r>
      <w:r w:rsidR="008D780D" w:rsidRPr="008D780D">
        <w:rPr>
          <w:rFonts w:ascii="Roma Neue" w:hAnsi="Roma Neue" w:cs="Arial"/>
          <w:b/>
          <w:bCs/>
          <w:sz w:val="20"/>
        </w:rPr>
        <w:t>E-mail</w:t>
      </w:r>
      <w:r w:rsidR="008D780D" w:rsidRPr="008D780D">
        <w:rPr>
          <w:rFonts w:ascii="Roma Neue" w:hAnsi="Roma Neue" w:cs="Arial"/>
          <w:sz w:val="20"/>
        </w:rPr>
        <w:t xml:space="preserve"> (ordinaria)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r w:rsidR="008D780D" w:rsidRPr="008D780D">
        <w:rPr>
          <w:rFonts w:ascii="Roma Neue" w:hAnsi="Roma Neue" w:cs="Arial"/>
          <w:sz w:val="20"/>
        </w:rPr>
        <w:t>,</w:t>
      </w:r>
      <w:r w:rsidR="008D780D">
        <w:rPr>
          <w:rFonts w:ascii="Roma Neue" w:hAnsi="Roma Neue" w:cs="Arial"/>
          <w:sz w:val="20"/>
        </w:rPr>
        <w:t xml:space="preserve"> </w:t>
      </w:r>
      <w:r w:rsidR="008D780D" w:rsidRPr="008D780D">
        <w:rPr>
          <w:rFonts w:ascii="Roma Neue" w:hAnsi="Roma Neue" w:cs="Arial"/>
          <w:b/>
          <w:bCs/>
          <w:sz w:val="20"/>
        </w:rPr>
        <w:t>telefono</w:t>
      </w:r>
      <w:r w:rsidR="008D780D" w:rsidRPr="008D780D">
        <w:rPr>
          <w:rFonts w:ascii="Roma Neue" w:hAnsi="Roma Neue" w:cs="Arial"/>
          <w:sz w:val="20"/>
        </w:rPr>
        <w:t xml:space="preserve"> </w:t>
      </w:r>
      <w:r w:rsidR="008D780D" w:rsidRPr="00FD4CEB">
        <w:rPr>
          <w:rFonts w:ascii="Roma Neue" w:hAnsi="Roma Neue" w:cs="Arial"/>
        </w:rPr>
        <w:fldChar w:fldCharType="begin">
          <w:ffData>
            <w:name w:val="Testo47"/>
            <w:enabled/>
            <w:calcOnExit w:val="0"/>
            <w:textInput/>
          </w:ffData>
        </w:fldChar>
      </w:r>
      <w:r w:rsidR="008D780D" w:rsidRPr="00FD4CEB">
        <w:rPr>
          <w:rFonts w:ascii="Roma Neue" w:hAnsi="Roma Neue" w:cs="Arial"/>
        </w:rPr>
        <w:instrText xml:space="preserve"> FORMTEXT </w:instrText>
      </w:r>
      <w:r w:rsidR="008D780D" w:rsidRPr="00FD4CEB">
        <w:rPr>
          <w:rFonts w:ascii="Roma Neue" w:hAnsi="Roma Neue" w:cs="Arial"/>
        </w:rPr>
      </w:r>
      <w:r w:rsidR="008D780D" w:rsidRPr="00FD4CEB">
        <w:rPr>
          <w:rFonts w:ascii="Roma Neue" w:hAnsi="Roma Neue" w:cs="Arial"/>
        </w:rPr>
        <w:fldChar w:fldCharType="separate"/>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t> </w:t>
      </w:r>
      <w:r w:rsidR="008D780D" w:rsidRPr="00FD4CEB">
        <w:rPr>
          <w:rFonts w:ascii="Roma Neue" w:hAnsi="Roma Neue" w:cs="Arial"/>
        </w:rPr>
        <w:fldChar w:fldCharType="end"/>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9"/>
      </w:tblGrid>
      <w:tr w:rsidR="00104886" w:rsidRPr="00D62E19" w14:paraId="3FE1CA47" w14:textId="77777777" w:rsidTr="00E97CFE">
        <w:trPr>
          <w:trHeight w:val="2268"/>
        </w:trPr>
        <w:tc>
          <w:tcPr>
            <w:tcW w:w="9243" w:type="dxa"/>
          </w:tcPr>
          <w:p w14:paraId="332A7563" w14:textId="639CBC36"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oncorrente singolo ai sensi dell’art. 65, comma 2, lett. a),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7EE63885" w14:textId="003090F3"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società cooperative di produzione e lavoro ai sensi dell’art. 65, comma 2, lett. b),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6113332F" w14:textId="4709C777" w:rsidR="00104886" w:rsidRPr="00D62E19"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tra imprese artigiane di cui alla legge 8 agosto 1985, n. 443, ai sensi dell’art. 65, comma 2, lett. c),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389F8F6E" w14:textId="2ED9BDA8" w:rsidR="00104886" w:rsidRPr="00D62E19" w:rsidRDefault="00104886" w:rsidP="002C1D27">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Le imprese per le quali il Consorzio di cui alla lettera b) o alla lettera c) dell’art. 65, comma 2, del </w:t>
            </w:r>
            <w:r w:rsidR="007E5E02" w:rsidRPr="00D62E19">
              <w:rPr>
                <w:rFonts w:ascii="Roma Neue" w:eastAsia="Arial Unicode MS" w:hAnsi="Roma Neue" w:cs="Arial"/>
                <w:sz w:val="20"/>
                <w:szCs w:val="20"/>
              </w:rPr>
              <w:t>D.lgs.</w:t>
            </w:r>
            <w:r w:rsidRPr="00D62E19">
              <w:rPr>
                <w:rFonts w:ascii="Roma Neue" w:eastAsia="Arial Unicode MS" w:hAnsi="Roma Neue" w:cs="Arial"/>
                <w:sz w:val="20"/>
                <w:szCs w:val="20"/>
              </w:rPr>
              <w:t xml:space="preserve"> n. 36/2023 e s.m.i. partecipa sono le </w:t>
            </w:r>
            <w:r w:rsidR="002C1D27" w:rsidRPr="00D62E19">
              <w:rPr>
                <w:rFonts w:ascii="Roma Neue" w:eastAsia="Arial Unicode MS" w:hAnsi="Roma Neue" w:cs="Arial"/>
                <w:sz w:val="20"/>
                <w:szCs w:val="20"/>
              </w:rPr>
              <w:t>seguenti</w:t>
            </w:r>
            <w:r w:rsidR="002C1D27" w:rsidRPr="002C1D27">
              <w:rPr>
                <w:rFonts w:ascii="Roma Neue" w:eastAsia="Arial Unicode MS" w:hAnsi="Roma Neue" w:cs="Arial"/>
                <w:sz w:val="20"/>
                <w:szCs w:val="20"/>
                <w:vertAlign w:val="superscript"/>
              </w:rPr>
              <w:footnoteReference w:id="1"/>
            </w:r>
            <w:r w:rsidR="002C1D27" w:rsidRPr="002C1D27">
              <w:rPr>
                <w:rFonts w:ascii="Roma Neue" w:eastAsia="Arial Unicode MS" w:hAnsi="Roma Neue" w:cs="Arial"/>
                <w:sz w:val="20"/>
                <w:szCs w:val="20"/>
              </w:rPr>
              <w:t xml:space="preserve"> </w:t>
            </w:r>
          </w:p>
          <w:p w14:paraId="5C4E4461" w14:textId="0F1B427E"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7562A5">
              <w:rPr>
                <w:rFonts w:ascii="Roma Neue" w:hAnsi="Roma Neue" w:cs="Arial"/>
              </w:rPr>
              <w:t xml:space="preserve"> </w:t>
            </w:r>
            <w:r w:rsidR="007562A5" w:rsidRPr="00A414CB">
              <w:rPr>
                <w:rFonts w:ascii="Roma Neue" w:hAnsi="Roma Neue" w:cs="Arial"/>
                <w:sz w:val="20"/>
                <w:szCs w:val="20"/>
              </w:rPr>
              <w:fldChar w:fldCharType="begin">
                <w:ffData>
                  <w:name w:val="Testo47"/>
                  <w:enabled/>
                  <w:calcOnExit w:val="0"/>
                  <w:textInput/>
                </w:ffData>
              </w:fldChar>
            </w:r>
            <w:r w:rsidR="007562A5" w:rsidRPr="00A414CB">
              <w:rPr>
                <w:rFonts w:ascii="Roma Neue" w:hAnsi="Roma Neue" w:cs="Arial"/>
                <w:sz w:val="20"/>
                <w:szCs w:val="20"/>
              </w:rPr>
              <w:instrText xml:space="preserve"> FORMTEXT </w:instrText>
            </w:r>
            <w:r w:rsidR="007562A5" w:rsidRPr="00A414CB">
              <w:rPr>
                <w:rFonts w:ascii="Roma Neue" w:hAnsi="Roma Neue" w:cs="Arial"/>
                <w:sz w:val="20"/>
                <w:szCs w:val="20"/>
              </w:rPr>
            </w:r>
            <w:r w:rsidR="007562A5" w:rsidRPr="00A414CB">
              <w:rPr>
                <w:rFonts w:ascii="Roma Neue" w:hAnsi="Roma Neue" w:cs="Arial"/>
                <w:sz w:val="20"/>
                <w:szCs w:val="20"/>
              </w:rPr>
              <w:fldChar w:fldCharType="separate"/>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t> </w:t>
            </w:r>
            <w:r w:rsidR="007562A5"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41A219C6" w14:textId="15CDB166"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2C3A749" w14:textId="23D29B3D"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0DE20C5B" w14:textId="15675649" w:rsidR="003C750E" w:rsidRPr="002C1D27" w:rsidRDefault="00104886" w:rsidP="002C1D27">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lastRenderedPageBreak/>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p>
          <w:p w14:paraId="28109251" w14:textId="47B6F07E" w:rsidR="00104886" w:rsidRDefault="007562A5" w:rsidP="007562A5">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 xml:space="preserve">Consorzio stabile ai sensi dell’art. 65, comma 2, lett. d),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r w:rsidR="00F4556C">
              <w:rPr>
                <w:rFonts w:ascii="Roma Neue" w:eastAsia="Arial Unicode MS" w:hAnsi="Roma Neue" w:cs="Arial"/>
                <w:sz w:val="20"/>
                <w:szCs w:val="20"/>
              </w:rPr>
              <w:t>, che partecipa:</w:t>
            </w:r>
          </w:p>
          <w:p w14:paraId="071B2CDC" w14:textId="5ABDA1B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w:t>
            </w:r>
            <w:r w:rsidRPr="00F4556C">
              <w:rPr>
                <w:rFonts w:ascii="Roma Neue" w:eastAsia="Arial Unicode MS" w:hAnsi="Roma Neue" w:cs="Arial"/>
                <w:sz w:val="20"/>
                <w:szCs w:val="20"/>
              </w:rPr>
              <w:t>in proprio</w:t>
            </w:r>
            <w:r w:rsidR="00292722">
              <w:rPr>
                <w:rFonts w:ascii="Roma Neue" w:eastAsia="Arial Unicode MS" w:hAnsi="Roma Neue" w:cs="Arial"/>
                <w:sz w:val="20"/>
                <w:szCs w:val="20"/>
              </w:rPr>
              <w:t>;</w:t>
            </w:r>
          </w:p>
          <w:p w14:paraId="6C79D2B0" w14:textId="7777777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tramite la/e seguente/i consorziata/e esecutrice/i designata/e;</w:t>
            </w:r>
          </w:p>
          <w:p w14:paraId="3BBB50A6" w14:textId="44792D87" w:rsidR="00F4556C" w:rsidRPr="00F4556C" w:rsidRDefault="00F4556C" w:rsidP="00F4556C">
            <w:pPr>
              <w:numPr>
                <w:ilvl w:val="0"/>
                <w:numId w:val="34"/>
              </w:numPr>
              <w:spacing w:after="0" w:line="360" w:lineRule="auto"/>
              <w:contextualSpacing/>
              <w:jc w:val="both"/>
              <w:rPr>
                <w:rFonts w:ascii="Roma Neue" w:eastAsia="Arial Unicode MS" w:hAnsi="Roma Neue" w:cs="Arial"/>
                <w:sz w:val="20"/>
                <w:szCs w:val="20"/>
              </w:rPr>
            </w:pPr>
            <w:r w:rsidRPr="00F4556C">
              <w:rPr>
                <w:rFonts w:ascii="Roma Neue" w:eastAsia="Arial Unicode MS" w:hAnsi="Roma Neue" w:cs="Arial"/>
                <w:bCs/>
                <w:sz w:val="20"/>
                <w:szCs w:val="20"/>
              </w:rPr>
              <w:fldChar w:fldCharType="begin">
                <w:ffData>
                  <w:name w:val="Controllo6"/>
                  <w:enabled/>
                  <w:calcOnExit w:val="0"/>
                  <w:checkBox>
                    <w:sizeAuto/>
                    <w:default w:val="0"/>
                    <w:checked w:val="0"/>
                  </w:checkBox>
                </w:ffData>
              </w:fldChar>
            </w:r>
            <w:r w:rsidRPr="00F4556C">
              <w:rPr>
                <w:rFonts w:ascii="Roma Neue" w:eastAsia="Arial Unicode MS" w:hAnsi="Roma Neue" w:cs="Arial"/>
                <w:bCs/>
                <w:sz w:val="20"/>
                <w:szCs w:val="20"/>
              </w:rPr>
              <w:instrText xml:space="preserve"> FORMCHECKBOX </w:instrText>
            </w:r>
            <w:r w:rsidRPr="00F4556C">
              <w:rPr>
                <w:rFonts w:ascii="Roma Neue" w:eastAsia="Arial Unicode MS" w:hAnsi="Roma Neue" w:cs="Arial"/>
                <w:bCs/>
                <w:sz w:val="20"/>
                <w:szCs w:val="20"/>
              </w:rPr>
            </w:r>
            <w:r w:rsidRPr="00F4556C">
              <w:rPr>
                <w:rFonts w:ascii="Roma Neue" w:eastAsia="Arial Unicode MS" w:hAnsi="Roma Neue" w:cs="Arial"/>
                <w:bCs/>
                <w:sz w:val="20"/>
                <w:szCs w:val="20"/>
              </w:rPr>
              <w:fldChar w:fldCharType="separate"/>
            </w:r>
            <w:r w:rsidRPr="00F4556C">
              <w:rPr>
                <w:rFonts w:ascii="Roma Neue" w:eastAsia="Arial Unicode MS" w:hAnsi="Roma Neue" w:cs="Arial"/>
                <w:sz w:val="20"/>
                <w:szCs w:val="20"/>
              </w:rPr>
              <w:fldChar w:fldCharType="end"/>
            </w:r>
            <w:r w:rsidRPr="00F4556C">
              <w:rPr>
                <w:rFonts w:ascii="Roma Neue" w:eastAsia="Arial Unicode MS" w:hAnsi="Roma Neue" w:cs="Arial"/>
                <w:bCs/>
                <w:sz w:val="20"/>
                <w:szCs w:val="20"/>
              </w:rPr>
              <w:t xml:space="preserve"> in forma mista, parte in proprio e parte tramite la/e</w:t>
            </w:r>
            <w:r w:rsidR="00292722" w:rsidRPr="00292722">
              <w:rPr>
                <w:rFonts w:ascii="Roma Neue" w:eastAsia="Arial Unicode MS" w:hAnsi="Roma Neue" w:cs="Arial"/>
                <w:bCs/>
                <w:sz w:val="20"/>
                <w:szCs w:val="20"/>
              </w:rPr>
              <w:t xml:space="preserve"> seguente/i</w:t>
            </w:r>
            <w:r w:rsidRPr="00F4556C">
              <w:rPr>
                <w:rFonts w:ascii="Roma Neue" w:eastAsia="Arial Unicode MS" w:hAnsi="Roma Neue" w:cs="Arial"/>
                <w:bCs/>
                <w:sz w:val="20"/>
                <w:szCs w:val="20"/>
              </w:rPr>
              <w:t xml:space="preserve"> consorziata/e</w:t>
            </w:r>
            <w:r>
              <w:rPr>
                <w:rFonts w:ascii="Roma Neue" w:eastAsia="Arial Unicode MS" w:hAnsi="Roma Neue" w:cs="Arial"/>
                <w:bCs/>
                <w:sz w:val="20"/>
                <w:szCs w:val="20"/>
              </w:rPr>
              <w:t>:</w:t>
            </w:r>
          </w:p>
          <w:p w14:paraId="3FFFC31F" w14:textId="1C185183" w:rsidR="00F4556C" w:rsidRPr="00F4556C" w:rsidRDefault="00F4556C" w:rsidP="00F4556C">
            <w:pPr>
              <w:spacing w:after="0" w:line="360" w:lineRule="auto"/>
              <w:ind w:left="517" w:hanging="353"/>
              <w:contextualSpacing/>
              <w:jc w:val="both"/>
              <w:rPr>
                <w:rFonts w:ascii="Roma Neue" w:eastAsia="Arial Unicode MS" w:hAnsi="Roma Neue" w:cs="Arial"/>
                <w:i/>
                <w:iCs/>
                <w:sz w:val="20"/>
                <w:szCs w:val="20"/>
              </w:rPr>
            </w:pPr>
            <w:r>
              <w:rPr>
                <w:rFonts w:ascii="Roma Neue" w:eastAsia="Arial Unicode MS" w:hAnsi="Roma Neue" w:cs="Arial"/>
                <w:sz w:val="20"/>
                <w:szCs w:val="20"/>
              </w:rPr>
              <w:t xml:space="preserve">      </w:t>
            </w:r>
            <w:r w:rsidRPr="00F4556C">
              <w:rPr>
                <w:rFonts w:ascii="Roma Neue" w:eastAsia="Arial Unicode MS" w:hAnsi="Roma Neue" w:cs="Arial"/>
                <w:sz w:val="20"/>
                <w:szCs w:val="20"/>
              </w:rPr>
              <w:t>così come di seguito indicato</w:t>
            </w:r>
            <w:r w:rsidRPr="00F4556C">
              <w:rPr>
                <w:rFonts w:ascii="Roma Neue" w:eastAsia="Arial Unicode MS" w:hAnsi="Roma Neue" w:cs="Arial"/>
                <w:i/>
                <w:iCs/>
                <w:sz w:val="20"/>
                <w:szCs w:val="20"/>
              </w:rPr>
              <w:t xml:space="preserve"> </w:t>
            </w:r>
            <w:r>
              <w:rPr>
                <w:rFonts w:ascii="Roma Neue" w:eastAsia="Arial Unicode MS" w:hAnsi="Roma Neue" w:cs="Arial"/>
                <w:i/>
                <w:iCs/>
                <w:sz w:val="20"/>
                <w:szCs w:val="20"/>
              </w:rPr>
              <w:t>[</w:t>
            </w:r>
            <w:r w:rsidRPr="007F6216">
              <w:rPr>
                <w:rFonts w:ascii="Roma Neue" w:eastAsia="Arial Unicode MS" w:hAnsi="Roma Neue" w:cs="Arial"/>
                <w:b/>
                <w:bCs/>
                <w:i/>
                <w:iCs/>
                <w:sz w:val="20"/>
                <w:szCs w:val="20"/>
              </w:rPr>
              <w:t>compilare solo nelle ipotesi b) e c</w:t>
            </w:r>
            <w:r w:rsidRPr="00F4556C">
              <w:rPr>
                <w:rFonts w:ascii="Roma Neue" w:eastAsia="Arial Unicode MS" w:hAnsi="Roma Neue" w:cs="Arial"/>
                <w:i/>
                <w:iCs/>
                <w:sz w:val="20"/>
                <w:szCs w:val="20"/>
              </w:rPr>
              <w:t>)</w:t>
            </w:r>
            <w:r>
              <w:rPr>
                <w:rFonts w:ascii="Roma Neue" w:eastAsia="Arial Unicode MS" w:hAnsi="Roma Neue" w:cs="Arial"/>
                <w:i/>
                <w:iCs/>
                <w:sz w:val="20"/>
                <w:szCs w:val="20"/>
              </w:rPr>
              <w:t>]</w:t>
            </w:r>
            <w:r w:rsidR="007F6216" w:rsidRPr="002C1D27">
              <w:rPr>
                <w:rFonts w:ascii="Roma Neue" w:eastAsia="Arial Unicode MS" w:hAnsi="Roma Neue" w:cs="Arial"/>
                <w:sz w:val="20"/>
                <w:szCs w:val="20"/>
                <w:vertAlign w:val="superscript"/>
              </w:rPr>
              <w:t xml:space="preserve"> </w:t>
            </w:r>
            <w:r w:rsidR="007F6216" w:rsidRPr="00A74CE5">
              <w:rPr>
                <w:rFonts w:ascii="Roma Neue" w:eastAsia="Arial Unicode MS" w:hAnsi="Roma Neue" w:cs="Arial"/>
                <w:b/>
                <w:bCs/>
                <w:sz w:val="20"/>
                <w:szCs w:val="20"/>
                <w:vertAlign w:val="superscript"/>
              </w:rPr>
              <w:footnoteReference w:id="2"/>
            </w:r>
            <w:r w:rsidR="007F6216">
              <w:rPr>
                <w:rFonts w:ascii="Roma Neue" w:eastAsia="Arial Unicode MS" w:hAnsi="Roma Neue" w:cs="Arial"/>
                <w:i/>
                <w:iCs/>
                <w:sz w:val="20"/>
                <w:szCs w:val="20"/>
              </w:rPr>
              <w:t>:</w:t>
            </w:r>
          </w:p>
          <w:p w14:paraId="295788F6" w14:textId="74E3F4BC" w:rsidR="00F4556C" w:rsidRPr="00A414CB"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eastAsia="Arial Unicode MS" w:hAnsi="Roma Neue" w:cs="Arial"/>
                <w:sz w:val="20"/>
                <w:szCs w:val="20"/>
              </w:rPr>
              <w:t>1</w:t>
            </w:r>
            <w:r w:rsidRPr="00D62E19">
              <w:rPr>
                <w:rFonts w:ascii="Roma Neue" w:eastAsia="Arial Unicode MS" w:hAnsi="Roma Neue" w:cs="Arial"/>
                <w:sz w:val="20"/>
                <w:szCs w:val="20"/>
              </w:rPr>
              <w:t>)</w:t>
            </w:r>
            <w:r>
              <w:rPr>
                <w:rFonts w:ascii="Roma Neue" w:eastAsia="Arial Unicode MS" w:hAnsi="Roma Neue" w:cs="Arial"/>
                <w:sz w:val="20"/>
                <w:szCs w:val="20"/>
              </w:rPr>
              <w:t xml:space="preserve"> </w:t>
            </w:r>
            <w:r>
              <w:rPr>
                <w:rFonts w:ascii="Roma Neue" w:hAnsi="Roma Neue" w:cs="Arial"/>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 xml:space="preserve">Categoria </w:t>
            </w:r>
            <w:r w:rsidR="007F5EA4">
              <w:rPr>
                <w:rFonts w:ascii="Roma Neue" w:eastAsia="Arial" w:hAnsi="Roma Neue" w:cs="Arial"/>
                <w:i/>
                <w:iCs/>
                <w:sz w:val="16"/>
                <w:szCs w:val="16"/>
              </w:rPr>
              <w:t xml:space="preserve">SOA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5AD97EC8" w14:textId="5893D9F1" w:rsidR="00F4556C" w:rsidRDefault="00F4556C" w:rsidP="00F4556C">
            <w:pPr>
              <w:tabs>
                <w:tab w:val="left" w:pos="6663"/>
              </w:tabs>
              <w:spacing w:line="360" w:lineRule="auto"/>
              <w:ind w:left="517"/>
              <w:contextualSpacing/>
              <w:jc w:val="both"/>
              <w:rPr>
                <w:rFonts w:ascii="Roma Neue" w:hAnsi="Roma Neue" w:cs="Arial"/>
                <w:sz w:val="20"/>
                <w:szCs w:val="20"/>
              </w:rPr>
            </w:pPr>
            <w:r w:rsidRPr="00A414CB">
              <w:rPr>
                <w:rFonts w:ascii="Roma Neue" w:eastAsia="Arial Unicode MS" w:hAnsi="Roma Neue" w:cs="Arial"/>
                <w:sz w:val="20"/>
                <w:szCs w:val="20"/>
              </w:rPr>
              <w:t>2)</w:t>
            </w:r>
            <w:r w:rsidRPr="00A414CB">
              <w:rPr>
                <w:rFonts w:ascii="Roma Neue"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CB70375" w14:textId="7BED25CA" w:rsidR="00F4556C" w:rsidRDefault="00F4556C" w:rsidP="00F4556C">
            <w:pPr>
              <w:tabs>
                <w:tab w:val="left" w:pos="6663"/>
              </w:tabs>
              <w:spacing w:line="360" w:lineRule="auto"/>
              <w:ind w:left="517"/>
              <w:contextualSpacing/>
              <w:jc w:val="both"/>
              <w:rPr>
                <w:rFonts w:ascii="Roma Neue" w:hAnsi="Roma Neue" w:cs="Arial"/>
                <w:sz w:val="20"/>
                <w:szCs w:val="20"/>
              </w:rPr>
            </w:pPr>
            <w:r>
              <w:rPr>
                <w:rFonts w:ascii="Roma Neue" w:hAnsi="Roma Neue" w:cs="Arial"/>
                <w:sz w:val="20"/>
                <w:szCs w:val="20"/>
              </w:rPr>
              <w:t xml:space="preserve">3)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DF39DD3" w14:textId="79AC3295" w:rsidR="00F4556C" w:rsidRDefault="00F4556C" w:rsidP="00F4556C">
            <w:pPr>
              <w:tabs>
                <w:tab w:val="left" w:pos="6663"/>
              </w:tabs>
              <w:spacing w:line="360" w:lineRule="auto"/>
              <w:ind w:left="517"/>
              <w:contextualSpacing/>
              <w:jc w:val="both"/>
              <w:rPr>
                <w:rFonts w:ascii="Roma Neue" w:eastAsia="Arial Unicode MS" w:hAnsi="Roma Neue" w:cs="Arial"/>
                <w:sz w:val="20"/>
                <w:szCs w:val="20"/>
              </w:rPr>
            </w:pPr>
            <w:r>
              <w:rPr>
                <w:rFonts w:ascii="Roma Neue" w:hAnsi="Roma Neue" w:cs="Arial"/>
                <w:sz w:val="20"/>
                <w:szCs w:val="20"/>
              </w:rPr>
              <w:t xml:space="preserve">4)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hAnsi="Roma Neue" w:cs="Arial"/>
                <w:sz w:val="20"/>
                <w:szCs w:val="20"/>
              </w:rPr>
              <w:t xml:space="preserve"> (</w:t>
            </w:r>
            <w:r w:rsidRPr="00F4556C">
              <w:rPr>
                <w:rFonts w:ascii="Roma Neue" w:eastAsia="Arial" w:hAnsi="Roma Neue" w:cs="Arial"/>
                <w:i/>
                <w:iCs/>
                <w:sz w:val="16"/>
                <w:szCs w:val="16"/>
              </w:rPr>
              <w:t>Denominazione / Ragione sociale</w:t>
            </w:r>
            <w:r w:rsidRPr="00A414CB">
              <w:rPr>
                <w:rFonts w:ascii="Roma Neue" w:eastAsia="Arial" w:hAnsi="Roma Neue" w:cs="Arial"/>
                <w:sz w:val="20"/>
                <w:szCs w:val="20"/>
              </w:rPr>
              <w:t>)</w:t>
            </w:r>
            <w:r w:rsidRPr="00A414CB">
              <w:rPr>
                <w:rFonts w:ascii="Roma Neue" w:eastAsia="Arial Unicode MS" w:hAnsi="Roma Neue" w:cs="Arial"/>
                <w:sz w:val="20"/>
                <w:szCs w:val="20"/>
              </w:rPr>
              <w:t>;</w:t>
            </w:r>
            <w:r w:rsidRPr="00A414CB">
              <w:rPr>
                <w:rFonts w:ascii="Roma Neue" w:eastAsia="Arial" w:hAnsi="Roma Neue" w:cs="Arial"/>
                <w:sz w:val="20"/>
                <w:szCs w:val="20"/>
              </w:rPr>
              <w:t xml:space="preserve"> </w:t>
            </w:r>
            <w:r w:rsidRPr="00F4556C">
              <w:rPr>
                <w:rFonts w:ascii="Roma Neue" w:eastAsia="Arial" w:hAnsi="Roma Neue" w:cs="Arial"/>
                <w:sz w:val="16"/>
                <w:szCs w:val="16"/>
              </w:rPr>
              <w:t>C.F. / P.IVA</w:t>
            </w:r>
            <w:r w:rsidRPr="00A414CB">
              <w:rPr>
                <w:rFonts w:ascii="Roma Neue" w:eastAsia="Arial" w:hAnsi="Roma Neue" w:cs="Arial"/>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r w:rsidRPr="00A414CB">
              <w:rPr>
                <w:rFonts w:ascii="Roma Neue" w:eastAsia="Arial Unicode MS" w:hAnsi="Roma Neue" w:cs="Arial"/>
                <w:sz w:val="20"/>
                <w:szCs w:val="20"/>
              </w:rPr>
              <w:t>;</w:t>
            </w:r>
            <w:r w:rsidRPr="00F4556C">
              <w:rPr>
                <w:rFonts w:ascii="Roma Neue" w:eastAsia="Arial" w:hAnsi="Roma Neue" w:cs="Arial"/>
                <w:i/>
                <w:iCs/>
                <w:sz w:val="16"/>
                <w:szCs w:val="16"/>
              </w:rPr>
              <w:t>Categoria</w:t>
            </w:r>
            <w:r w:rsidR="007F5EA4">
              <w:rPr>
                <w:rFonts w:ascii="Roma Neue" w:eastAsia="Arial" w:hAnsi="Roma Neue" w:cs="Arial"/>
                <w:i/>
                <w:iCs/>
                <w:sz w:val="16"/>
                <w:szCs w:val="16"/>
              </w:rPr>
              <w:t xml:space="preserve"> SOA</w:t>
            </w:r>
            <w:r w:rsidRPr="00F4556C">
              <w:rPr>
                <w:rFonts w:ascii="Roma Neue" w:eastAsia="Arial" w:hAnsi="Roma Neue" w:cs="Arial"/>
                <w:i/>
                <w:iCs/>
                <w:sz w:val="16"/>
                <w:szCs w:val="16"/>
              </w:rPr>
              <w:t xml:space="preserve"> </w:t>
            </w:r>
            <w:r w:rsidRPr="00F4556C">
              <w:rPr>
                <w:rFonts w:ascii="Roma Neue" w:hAnsi="Roma Neue" w:cs="Arial"/>
                <w:sz w:val="16"/>
                <w:szCs w:val="16"/>
              </w:rPr>
              <w:fldChar w:fldCharType="begin">
                <w:ffData>
                  <w:name w:val="Testo47"/>
                  <w:enabled/>
                  <w:calcOnExit w:val="0"/>
                  <w:textInput/>
                </w:ffData>
              </w:fldChar>
            </w:r>
            <w:r w:rsidRPr="00F4556C">
              <w:rPr>
                <w:rFonts w:ascii="Roma Neue" w:hAnsi="Roma Neue" w:cs="Arial"/>
                <w:sz w:val="16"/>
                <w:szCs w:val="16"/>
              </w:rPr>
              <w:instrText xml:space="preserve"> FORMTEXT </w:instrText>
            </w:r>
            <w:r w:rsidRPr="00F4556C">
              <w:rPr>
                <w:rFonts w:ascii="Roma Neue" w:hAnsi="Roma Neue" w:cs="Arial"/>
                <w:sz w:val="16"/>
                <w:szCs w:val="16"/>
              </w:rPr>
            </w:r>
            <w:r w:rsidRPr="00F4556C">
              <w:rPr>
                <w:rFonts w:ascii="Roma Neue" w:hAnsi="Roma Neue" w:cs="Arial"/>
                <w:sz w:val="16"/>
                <w:szCs w:val="16"/>
              </w:rPr>
              <w:fldChar w:fldCharType="separate"/>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t> </w:t>
            </w:r>
            <w:r w:rsidRPr="00F4556C">
              <w:rPr>
                <w:rFonts w:ascii="Roma Neue" w:hAnsi="Roma Neue" w:cs="Arial"/>
                <w:sz w:val="16"/>
                <w:szCs w:val="16"/>
              </w:rPr>
              <w:fldChar w:fldCharType="end"/>
            </w:r>
            <w:r w:rsidRPr="00F4556C">
              <w:rPr>
                <w:rFonts w:ascii="Roma Neue" w:eastAsia="Arial" w:hAnsi="Roma Neue" w:cs="Arial"/>
                <w:i/>
                <w:iCs/>
                <w:sz w:val="16"/>
                <w:szCs w:val="16"/>
              </w:rPr>
              <w:t xml:space="preserve"> quota esecuzione</w:t>
            </w:r>
            <w:r w:rsidR="007F6216">
              <w:rPr>
                <w:rFonts w:ascii="Roma Neue" w:eastAsia="Arial" w:hAnsi="Roma Neue" w:cs="Arial"/>
                <w:i/>
                <w:iCs/>
                <w:sz w:val="16"/>
                <w:szCs w:val="16"/>
              </w:rPr>
              <w:t xml:space="preserve"> %</w:t>
            </w:r>
            <w:r>
              <w:rPr>
                <w:rFonts w:ascii="Roma Neue" w:eastAsia="Arial" w:hAnsi="Roma Neue" w:cs="Arial"/>
                <w:i/>
                <w:iCs/>
                <w:sz w:val="20"/>
                <w:szCs w:val="20"/>
              </w:rPr>
              <w:t xml:space="preserve"> </w:t>
            </w:r>
            <w:r w:rsidRPr="00A414CB">
              <w:rPr>
                <w:rFonts w:ascii="Roma Neue" w:hAnsi="Roma Neue" w:cs="Arial"/>
                <w:sz w:val="20"/>
                <w:szCs w:val="20"/>
              </w:rPr>
              <w:fldChar w:fldCharType="begin">
                <w:ffData>
                  <w:name w:val="Testo47"/>
                  <w:enabled/>
                  <w:calcOnExit w:val="0"/>
                  <w:textInput/>
                </w:ffData>
              </w:fldChar>
            </w:r>
            <w:r w:rsidRPr="00A414CB">
              <w:rPr>
                <w:rFonts w:ascii="Roma Neue" w:hAnsi="Roma Neue" w:cs="Arial"/>
                <w:sz w:val="20"/>
                <w:szCs w:val="20"/>
              </w:rPr>
              <w:instrText xml:space="preserve"> FORMTEXT </w:instrText>
            </w:r>
            <w:r w:rsidRPr="00A414CB">
              <w:rPr>
                <w:rFonts w:ascii="Roma Neue" w:hAnsi="Roma Neue" w:cs="Arial"/>
                <w:sz w:val="20"/>
                <w:szCs w:val="20"/>
              </w:rPr>
            </w:r>
            <w:r w:rsidRPr="00A414CB">
              <w:rPr>
                <w:rFonts w:ascii="Roma Neue" w:hAnsi="Roma Neue" w:cs="Arial"/>
                <w:sz w:val="20"/>
                <w:szCs w:val="20"/>
              </w:rPr>
              <w:fldChar w:fldCharType="separate"/>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t> </w:t>
            </w:r>
            <w:r w:rsidRPr="00A414CB">
              <w:rPr>
                <w:rFonts w:ascii="Roma Neue" w:hAnsi="Roma Neue" w:cs="Arial"/>
                <w:sz w:val="20"/>
                <w:szCs w:val="20"/>
              </w:rPr>
              <w:fldChar w:fldCharType="end"/>
            </w:r>
          </w:p>
          <w:p w14:paraId="4101C8AF" w14:textId="0BF7DD15"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andatario/</w:t>
            </w:r>
            <w:r>
              <w:rPr>
                <w:rFonts w:ascii="Roma Neue" w:eastAsia="Arial Unicode MS" w:hAnsi="Roma Neue" w:cs="Arial"/>
                <w:sz w:val="20"/>
                <w:szCs w:val="20"/>
              </w:rPr>
              <w:t>C</w:t>
            </w:r>
            <w:r w:rsidR="00104886" w:rsidRPr="00D62E19">
              <w:rPr>
                <w:rFonts w:ascii="Roma Neue" w:eastAsia="Arial Unicode MS" w:hAnsi="Roma Neue" w:cs="Arial"/>
                <w:sz w:val="20"/>
                <w:szCs w:val="20"/>
              </w:rPr>
              <w:t>apogruppo di:</w:t>
            </w:r>
          </w:p>
          <w:p w14:paraId="7C7CAC59" w14:textId="684A9E70"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55ECDD2C" w14:textId="3AECDE03"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onsorzio ordinario ai sensi dell’art. 65, comma 2, lettera f), del D.Lgs. n. 36/2023 e s.m.i.;</w:t>
            </w:r>
          </w:p>
          <w:p w14:paraId="7AEDD126" w14:textId="2E1779DF"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costituito;</w:t>
            </w:r>
          </w:p>
          <w:p w14:paraId="107D9BCA" w14:textId="55AB1EA7" w:rsidR="00104886" w:rsidRPr="00D62E19" w:rsidRDefault="009B101D" w:rsidP="009B101D">
            <w:pPr>
              <w:spacing w:after="0" w:line="360" w:lineRule="auto"/>
              <w:ind w:left="2432" w:hanging="567"/>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104886" w:rsidRPr="00D62E19">
              <w:rPr>
                <w:rFonts w:ascii="Roma Neue" w:eastAsia="Arial Unicode MS" w:hAnsi="Roma Neue" w:cs="Arial"/>
                <w:sz w:val="20"/>
                <w:szCs w:val="20"/>
              </w:rPr>
              <w:t>da costituire;</w:t>
            </w:r>
          </w:p>
          <w:p w14:paraId="3DCE46F6" w14:textId="54A8785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2D851626" w14:textId="25EAAF9D" w:rsidR="00104886" w:rsidRPr="00D62E19" w:rsidRDefault="009B101D" w:rsidP="009B101D">
            <w:pPr>
              <w:spacing w:after="0" w:line="360" w:lineRule="auto"/>
              <w:ind w:left="517" w:hanging="35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M</w:t>
            </w:r>
            <w:r w:rsidR="00104886" w:rsidRPr="00D62E19">
              <w:rPr>
                <w:rFonts w:ascii="Roma Neue" w:eastAsia="Arial Unicode MS" w:hAnsi="Roma Neue" w:cs="Arial"/>
                <w:sz w:val="20"/>
                <w:szCs w:val="20"/>
              </w:rPr>
              <w:t xml:space="preserve">andante/altra </w:t>
            </w:r>
            <w:r>
              <w:rPr>
                <w:rFonts w:ascii="Roma Neue" w:eastAsia="Arial Unicode MS" w:hAnsi="Roma Neue" w:cs="Arial"/>
                <w:sz w:val="20"/>
                <w:szCs w:val="20"/>
              </w:rPr>
              <w:t>C</w:t>
            </w:r>
            <w:r w:rsidR="00104886" w:rsidRPr="00D62E19">
              <w:rPr>
                <w:rFonts w:ascii="Roma Neue" w:eastAsia="Arial Unicode MS" w:hAnsi="Roma Neue" w:cs="Arial"/>
                <w:sz w:val="20"/>
                <w:szCs w:val="20"/>
              </w:rPr>
              <w:t>onsorziata di:</w:t>
            </w:r>
          </w:p>
          <w:p w14:paraId="65AF6DEB" w14:textId="0D10FDDD"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R</w:t>
            </w:r>
            <w:r w:rsidR="00104886" w:rsidRPr="00D62E19">
              <w:rPr>
                <w:rFonts w:ascii="Roma Neue" w:eastAsia="Arial Unicode MS" w:hAnsi="Roma Neue" w:cs="Arial"/>
                <w:sz w:val="20"/>
                <w:szCs w:val="20"/>
              </w:rPr>
              <w:t xml:space="preserve">aggruppamento temporaneo ai sensi dell’art. 65, comma 2, lettera e),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1618C077" w14:textId="7222F878"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Roma Neue" w:eastAsia="Arial Unicode MS" w:hAnsi="Roma Neue" w:cs="Arial"/>
                <w:sz w:val="20"/>
                <w:szCs w:val="20"/>
              </w:rPr>
              <w:t>C</w:t>
            </w:r>
            <w:r w:rsidR="00104886" w:rsidRPr="00D62E19">
              <w:rPr>
                <w:rFonts w:ascii="Roma Neue" w:eastAsia="Arial Unicode MS" w:hAnsi="Roma Neue" w:cs="Arial"/>
                <w:sz w:val="20"/>
                <w:szCs w:val="20"/>
              </w:rPr>
              <w:t xml:space="preserve">onsorzio ordinario ai sensi dell’art. 65, comma 2, lettera f), del </w:t>
            </w:r>
            <w:r w:rsidR="007E5E02" w:rsidRPr="00D62E19">
              <w:rPr>
                <w:rFonts w:ascii="Roma Neue" w:eastAsia="Arial Unicode MS" w:hAnsi="Roma Neue" w:cs="Arial"/>
                <w:sz w:val="20"/>
                <w:szCs w:val="20"/>
              </w:rPr>
              <w:t>D.lgs.</w:t>
            </w:r>
            <w:r w:rsidR="00104886" w:rsidRPr="00D62E19">
              <w:rPr>
                <w:rFonts w:ascii="Roma Neue" w:eastAsia="Arial Unicode MS" w:hAnsi="Roma Neue" w:cs="Arial"/>
                <w:sz w:val="20"/>
                <w:szCs w:val="20"/>
              </w:rPr>
              <w:t xml:space="preserve"> n. 36/2023 e s.m.i.;</w:t>
            </w:r>
          </w:p>
          <w:p w14:paraId="4E9C64E1" w14:textId="42A318F7"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60D6E8CC" w14:textId="0601A1DD" w:rsidR="00104886" w:rsidRPr="00D62E19" w:rsidRDefault="009B101D" w:rsidP="009B101D">
            <w:pPr>
              <w:spacing w:after="0" w:line="360" w:lineRule="auto"/>
              <w:ind w:left="2148" w:hanging="283"/>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2FADCAE1" w14:textId="264542AF" w:rsidR="00104886" w:rsidRPr="00D62E19" w:rsidRDefault="009B101D" w:rsidP="009B101D">
            <w:pPr>
              <w:spacing w:after="0" w:line="360" w:lineRule="auto"/>
              <w:ind w:left="1935" w:hanging="495"/>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GEIE;</w:t>
            </w:r>
          </w:p>
          <w:p w14:paraId="174FB674" w14:textId="77777777" w:rsidR="007562A5"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 RTI/Consorzio/GEIE sono i seguenti: </w:t>
            </w:r>
          </w:p>
          <w:p w14:paraId="394CDB60" w14:textId="721C12FD" w:rsidR="00104886" w:rsidRPr="00A414CB"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5488D035" w14:textId="3A116D12" w:rsidR="00104886" w:rsidRPr="00A414CB" w:rsidRDefault="00104886" w:rsidP="007562A5">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FA87565" w14:textId="49921A70" w:rsidR="00104886" w:rsidRPr="00A414CB"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1CAC6C00" w14:textId="050D1ECC" w:rsidR="00104886" w:rsidRPr="00D62E19" w:rsidRDefault="00104886" w:rsidP="009B101D">
            <w:pPr>
              <w:tabs>
                <w:tab w:val="left" w:pos="6663"/>
              </w:tabs>
              <w:spacing w:line="360" w:lineRule="auto"/>
              <w:ind w:left="517" w:hanging="425"/>
              <w:contextualSpacing/>
              <w:jc w:val="both"/>
              <w:rPr>
                <w:rFonts w:ascii="Roma Neue" w:eastAsia="Arial Unicode MS"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BE57BC" w:rsidRPr="00A414CB">
              <w:rPr>
                <w:rFonts w:ascii="Roma Neue" w:hAnsi="Roma Neue" w:cs="Arial"/>
                <w:sz w:val="20"/>
                <w:szCs w:val="20"/>
              </w:rPr>
              <w:t>(</w:t>
            </w:r>
            <w:r w:rsidR="00BE57BC" w:rsidRPr="00A414CB">
              <w:rPr>
                <w:rFonts w:ascii="Roma Neue" w:eastAsia="Arial" w:hAnsi="Roma Neue" w:cs="Arial"/>
                <w:i/>
                <w:iCs/>
                <w:sz w:val="20"/>
                <w:szCs w:val="20"/>
              </w:rPr>
              <w:t>Denominazione / Ragione sociale</w:t>
            </w:r>
            <w:r w:rsidR="00BE57BC" w:rsidRPr="00A414CB">
              <w:rPr>
                <w:rFonts w:ascii="Roma Neue" w:eastAsia="Arial" w:hAnsi="Roma Neue" w:cs="Arial"/>
                <w:sz w:val="20"/>
                <w:szCs w:val="20"/>
              </w:rPr>
              <w:t>)</w:t>
            </w:r>
            <w:r w:rsidR="00BE57BC" w:rsidRPr="00A414CB">
              <w:rPr>
                <w:rFonts w:ascii="Roma Neue" w:eastAsia="Arial Unicode MS" w:hAnsi="Roma Neue" w:cs="Arial"/>
                <w:sz w:val="20"/>
                <w:szCs w:val="20"/>
              </w:rPr>
              <w:t>;</w:t>
            </w:r>
            <w:r w:rsidR="00BE57BC" w:rsidRPr="00A414CB">
              <w:rPr>
                <w:rFonts w:ascii="Roma Neue" w:eastAsia="Arial" w:hAnsi="Roma Neue" w:cs="Arial"/>
                <w:sz w:val="20"/>
                <w:szCs w:val="20"/>
              </w:rPr>
              <w:t xml:space="preserve"> C.F. / P.IVA </w:t>
            </w:r>
            <w:r w:rsidR="00BE57BC" w:rsidRPr="00A414CB">
              <w:rPr>
                <w:rFonts w:ascii="Roma Neue" w:hAnsi="Roma Neue" w:cs="Arial"/>
                <w:sz w:val="20"/>
                <w:szCs w:val="20"/>
              </w:rPr>
              <w:fldChar w:fldCharType="begin">
                <w:ffData>
                  <w:name w:val="Testo47"/>
                  <w:enabled/>
                  <w:calcOnExit w:val="0"/>
                  <w:textInput/>
                </w:ffData>
              </w:fldChar>
            </w:r>
            <w:r w:rsidR="00BE57BC" w:rsidRPr="00A414CB">
              <w:rPr>
                <w:rFonts w:ascii="Roma Neue" w:hAnsi="Roma Neue" w:cs="Arial"/>
                <w:sz w:val="20"/>
                <w:szCs w:val="20"/>
              </w:rPr>
              <w:instrText xml:space="preserve"> FORMTEXT </w:instrText>
            </w:r>
            <w:r w:rsidR="00BE57BC" w:rsidRPr="00A414CB">
              <w:rPr>
                <w:rFonts w:ascii="Roma Neue" w:hAnsi="Roma Neue" w:cs="Arial"/>
                <w:sz w:val="20"/>
                <w:szCs w:val="20"/>
              </w:rPr>
            </w:r>
            <w:r w:rsidR="00BE57BC" w:rsidRPr="00A414CB">
              <w:rPr>
                <w:rFonts w:ascii="Roma Neue" w:hAnsi="Roma Neue" w:cs="Arial"/>
                <w:sz w:val="20"/>
                <w:szCs w:val="20"/>
              </w:rPr>
              <w:fldChar w:fldCharType="separate"/>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t> </w:t>
            </w:r>
            <w:r w:rsidR="00BE57BC" w:rsidRPr="00A414CB">
              <w:rPr>
                <w:rFonts w:ascii="Roma Neue" w:hAnsi="Roma Neue" w:cs="Arial"/>
                <w:sz w:val="20"/>
                <w:szCs w:val="20"/>
              </w:rPr>
              <w:fldChar w:fldCharType="end"/>
            </w:r>
            <w:r w:rsidRPr="00D62E19">
              <w:rPr>
                <w:rFonts w:ascii="Roma Neue" w:eastAsia="Arial Unicode MS" w:hAnsi="Roma Neue" w:cs="Arial"/>
                <w:sz w:val="20"/>
                <w:szCs w:val="20"/>
              </w:rPr>
              <w:t>;</w:t>
            </w:r>
          </w:p>
          <w:p w14:paraId="360BBA3E" w14:textId="5CCA17B9" w:rsidR="00104886" w:rsidRPr="00D62E19" w:rsidRDefault="00B82464" w:rsidP="00B82464">
            <w:pPr>
              <w:spacing w:after="0" w:line="360" w:lineRule="auto"/>
              <w:ind w:left="517" w:hanging="353"/>
              <w:contextualSpacing/>
              <w:jc w:val="both"/>
              <w:rPr>
                <w:rFonts w:ascii="Roma Neue" w:eastAsia="Arial Unicode MS" w:hAnsi="Roma Neue" w:cs="Arial"/>
                <w:sz w:val="20"/>
                <w:szCs w:val="20"/>
              </w:rPr>
            </w:pPr>
            <w:r>
              <w:rPr>
                <w:rFonts w:ascii="Arial" w:hAnsi="Arial" w:cs="Arial"/>
                <w:b/>
              </w:rPr>
              <w:lastRenderedPageBreak/>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18441F1D"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dotato di potere di rappresentanza;</w:t>
            </w:r>
          </w:p>
          <w:p w14:paraId="15A3A663" w14:textId="73AA9DA3" w:rsidR="00104886" w:rsidRPr="00D62E19" w:rsidRDefault="00B82464" w:rsidP="00B82464">
            <w:pPr>
              <w:spacing w:after="0" w:line="360" w:lineRule="auto"/>
              <w:ind w:left="1368"/>
              <w:contextualSpacing/>
              <w:jc w:val="both"/>
              <w:rPr>
                <w:rFonts w:ascii="Roma Neue" w:eastAsia="Arial Unicode MS" w:hAnsi="Roma Neue" w:cs="Arial"/>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Organo comune privo di potere di rappresentanza;</w:t>
            </w:r>
          </w:p>
          <w:p w14:paraId="4232E3E1" w14:textId="6BAB67B1"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altra impresa aderente al contratto di rete.</w:t>
            </w:r>
          </w:p>
          <w:p w14:paraId="355D064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L’Aggregazione di imprese di rete rientra nella seguente ipotesi prevista dalla Lettera di invito:</w:t>
            </w:r>
          </w:p>
          <w:p w14:paraId="4CC5CB72" w14:textId="4DB365CC"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a) della Lettera di invito;</w:t>
            </w:r>
          </w:p>
          <w:p w14:paraId="5B1ABA77" w14:textId="3889D2DE"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b) della Lettera di invito;</w:t>
            </w:r>
          </w:p>
          <w:p w14:paraId="2B705035" w14:textId="2749416D" w:rsidR="00104886" w:rsidRPr="00D62E19" w:rsidRDefault="00B82464" w:rsidP="00B82464">
            <w:pPr>
              <w:spacing w:after="0" w:line="360" w:lineRule="auto"/>
              <w:ind w:left="1368"/>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art. 4, lettera c) della Lettera di invito;</w:t>
            </w:r>
          </w:p>
          <w:p w14:paraId="0EC1C717" w14:textId="77777777" w:rsidR="00104886" w:rsidRPr="00D62E19" w:rsidRDefault="00104886" w:rsidP="00E97CFE">
            <w:pPr>
              <w:spacing w:line="360" w:lineRule="auto"/>
              <w:ind w:left="2077"/>
              <w:contextualSpacing/>
              <w:jc w:val="both"/>
              <w:rPr>
                <w:rFonts w:ascii="Roma Neue" w:eastAsia="Arial Unicode MS" w:hAnsi="Roma Neue" w:cs="Arial"/>
                <w:sz w:val="20"/>
                <w:szCs w:val="20"/>
              </w:rPr>
            </w:pPr>
            <w:r w:rsidRPr="00D62E19">
              <w:rPr>
                <w:rFonts w:ascii="Roma Neue" w:eastAsia="Arial Unicode MS" w:hAnsi="Roma Neue" w:cs="Arial"/>
                <w:sz w:val="20"/>
                <w:szCs w:val="20"/>
              </w:rPr>
              <w:t>e partecipa nella forma del RTI:</w:t>
            </w:r>
          </w:p>
          <w:p w14:paraId="3AFF7BEC" w14:textId="1974AE46"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costituito;</w:t>
            </w:r>
          </w:p>
          <w:p w14:paraId="7641D9E8" w14:textId="5A60BAD4" w:rsidR="00104886" w:rsidRPr="00D62E19" w:rsidRDefault="00B82464" w:rsidP="00B82464">
            <w:pPr>
              <w:tabs>
                <w:tab w:val="left" w:pos="3211"/>
              </w:tabs>
              <w:spacing w:after="0" w:line="360" w:lineRule="auto"/>
              <w:ind w:left="2644"/>
              <w:contextualSpacing/>
              <w:jc w:val="both"/>
              <w:rPr>
                <w:rFonts w:ascii="Roma Neue" w:eastAsia="Arial Unicode MS"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04886" w:rsidRPr="00D62E19">
              <w:rPr>
                <w:rFonts w:ascii="Roma Neue" w:eastAsia="Arial Unicode MS" w:hAnsi="Roma Neue" w:cs="Arial"/>
                <w:sz w:val="20"/>
                <w:szCs w:val="20"/>
              </w:rPr>
              <w:t>da costituire.</w:t>
            </w:r>
          </w:p>
          <w:p w14:paraId="57519CE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dell’Aggregazione di imprese di rete sono i seguenti: </w:t>
            </w:r>
          </w:p>
          <w:p w14:paraId="70FE35D8" w14:textId="3F946A87"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w:t>
            </w:r>
            <w:r w:rsidR="007562A5" w:rsidRPr="00FD4CEB">
              <w:rPr>
                <w:rFonts w:ascii="Roma Neue" w:hAnsi="Roma Neue" w:cs="Arial"/>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63648213" w14:textId="6F1CD140"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2)</w:t>
            </w:r>
            <w:r w:rsidR="007562A5" w:rsidRPr="00A414CB">
              <w:rPr>
                <w:rFonts w:ascii="Roma Neue" w:eastAsia="Arial Unicode MS"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21DEEE3E" w14:textId="00343D35"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3)</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Pr="00A414CB">
              <w:rPr>
                <w:rFonts w:ascii="Roma Neue" w:eastAsia="Arial Unicode MS" w:hAnsi="Roma Neue" w:cs="Arial"/>
                <w:sz w:val="20"/>
                <w:szCs w:val="20"/>
              </w:rPr>
              <w:t>;</w:t>
            </w:r>
          </w:p>
          <w:p w14:paraId="0066841D" w14:textId="38C532A2" w:rsidR="00104886" w:rsidRPr="00A414CB"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A414CB">
              <w:rPr>
                <w:rFonts w:ascii="Roma Neue" w:eastAsia="Arial Unicode MS" w:hAnsi="Roma Neue" w:cs="Arial"/>
                <w:sz w:val="20"/>
                <w:szCs w:val="20"/>
              </w:rPr>
              <w:t>4)</w:t>
            </w:r>
            <w:r w:rsidR="007562A5" w:rsidRPr="00A414CB">
              <w:rPr>
                <w:rFonts w:ascii="Roma Neue" w:hAnsi="Roma Neue" w:cs="Arial"/>
                <w:sz w:val="20"/>
                <w:szCs w:val="20"/>
              </w:rPr>
              <w:t xml:space="preserve">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r w:rsidR="003C750E" w:rsidRPr="00A414CB">
              <w:rPr>
                <w:rFonts w:ascii="Roma Neue" w:hAnsi="Roma Neue" w:cs="Arial"/>
                <w:sz w:val="20"/>
                <w:szCs w:val="20"/>
              </w:rPr>
              <w:t xml:space="preserve"> </w:t>
            </w:r>
            <w:r w:rsidR="001460AE" w:rsidRPr="00A414CB">
              <w:rPr>
                <w:rFonts w:ascii="Roma Neue" w:hAnsi="Roma Neue" w:cs="Arial"/>
                <w:sz w:val="20"/>
                <w:szCs w:val="20"/>
              </w:rPr>
              <w:t>(</w:t>
            </w:r>
            <w:r w:rsidR="001460AE" w:rsidRPr="00A414CB">
              <w:rPr>
                <w:rFonts w:ascii="Roma Neue" w:eastAsia="Arial" w:hAnsi="Roma Neue" w:cs="Arial"/>
                <w:i/>
                <w:iCs/>
                <w:sz w:val="20"/>
                <w:szCs w:val="20"/>
              </w:rPr>
              <w:t>Denominazione / Ragione sociale</w:t>
            </w:r>
            <w:r w:rsidR="001460AE" w:rsidRPr="00A414CB">
              <w:rPr>
                <w:rFonts w:ascii="Roma Neue" w:eastAsia="Arial" w:hAnsi="Roma Neue" w:cs="Arial"/>
                <w:sz w:val="20"/>
                <w:szCs w:val="20"/>
              </w:rPr>
              <w:t>)</w:t>
            </w:r>
            <w:r w:rsidR="001460AE" w:rsidRPr="00A414CB">
              <w:rPr>
                <w:rFonts w:ascii="Roma Neue" w:eastAsia="Arial Unicode MS" w:hAnsi="Roma Neue" w:cs="Arial"/>
                <w:sz w:val="20"/>
                <w:szCs w:val="20"/>
              </w:rPr>
              <w:t>;</w:t>
            </w:r>
            <w:r w:rsidR="001460AE" w:rsidRPr="00A414CB">
              <w:rPr>
                <w:rFonts w:ascii="Roma Neue" w:eastAsia="Arial" w:hAnsi="Roma Neue" w:cs="Arial"/>
                <w:sz w:val="20"/>
                <w:szCs w:val="20"/>
              </w:rPr>
              <w:t xml:space="preserve"> C.F. / P.IVA </w:t>
            </w:r>
            <w:r w:rsidR="001460AE" w:rsidRPr="00A414CB">
              <w:rPr>
                <w:rFonts w:ascii="Roma Neue" w:hAnsi="Roma Neue" w:cs="Arial"/>
                <w:sz w:val="20"/>
                <w:szCs w:val="20"/>
              </w:rPr>
              <w:fldChar w:fldCharType="begin">
                <w:ffData>
                  <w:name w:val="Testo47"/>
                  <w:enabled/>
                  <w:calcOnExit w:val="0"/>
                  <w:textInput/>
                </w:ffData>
              </w:fldChar>
            </w:r>
            <w:r w:rsidR="001460AE" w:rsidRPr="00A414CB">
              <w:rPr>
                <w:rFonts w:ascii="Roma Neue" w:hAnsi="Roma Neue" w:cs="Arial"/>
                <w:sz w:val="20"/>
                <w:szCs w:val="20"/>
              </w:rPr>
              <w:instrText xml:space="preserve"> FORMTEXT </w:instrText>
            </w:r>
            <w:r w:rsidR="001460AE" w:rsidRPr="00A414CB">
              <w:rPr>
                <w:rFonts w:ascii="Roma Neue" w:hAnsi="Roma Neue" w:cs="Arial"/>
                <w:sz w:val="20"/>
                <w:szCs w:val="20"/>
              </w:rPr>
            </w:r>
            <w:r w:rsidR="001460AE" w:rsidRPr="00A414CB">
              <w:rPr>
                <w:rFonts w:ascii="Roma Neue" w:hAnsi="Roma Neue" w:cs="Arial"/>
                <w:sz w:val="20"/>
                <w:szCs w:val="20"/>
              </w:rPr>
              <w:fldChar w:fldCharType="separate"/>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t> </w:t>
            </w:r>
            <w:r w:rsidR="001460AE" w:rsidRPr="00A414CB">
              <w:rPr>
                <w:rFonts w:ascii="Roma Neue" w:hAnsi="Roma Neue" w:cs="Arial"/>
                <w:sz w:val="20"/>
                <w:szCs w:val="20"/>
              </w:rPr>
              <w:fldChar w:fldCharType="end"/>
            </w:r>
          </w:p>
          <w:p w14:paraId="730C8F5D" w14:textId="2C040928" w:rsidR="00104886" w:rsidRPr="00D62E19"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Operatore economico stabilito in Stati diversi dall’Italia </w:t>
            </w:r>
            <w:r w:rsidRPr="00D62E19">
              <w:rPr>
                <w:rFonts w:ascii="Roma Neue" w:eastAsia="Arial Unicode MS" w:hAnsi="Roma Neue" w:cs="Arial"/>
                <w:i/>
                <w:sz w:val="20"/>
                <w:szCs w:val="20"/>
              </w:rPr>
              <w:t>(fornire specificazioni</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D62E19">
              <w:rPr>
                <w:rFonts w:ascii="Roma Neue" w:eastAsia="Arial Unicode MS" w:hAnsi="Roma Neue" w:cs="Arial"/>
                <w:i/>
                <w:sz w:val="20"/>
                <w:szCs w:val="20"/>
              </w:rPr>
              <w:t>)</w:t>
            </w:r>
          </w:p>
          <w:p w14:paraId="43E4E995" w14:textId="656364CB"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ALTRO</w:t>
            </w:r>
            <w:r w:rsidR="007562A5">
              <w:rPr>
                <w:rFonts w:ascii="Roma Neue" w:eastAsia="Arial Unicode MS"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00ABCB85"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w:t>
      </w:r>
      <w:r w:rsidR="002D48F2" w:rsidRPr="002D48F2">
        <w:rPr>
          <w:rFonts w:ascii="Roma Neue" w:hAnsi="Roma Neue" w:cs="Arial"/>
          <w:b/>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3E9B3C0E" w14:textId="47252C25" w:rsidR="00F93E07" w:rsidRDefault="00F93E07" w:rsidP="00894F28">
      <w:pPr>
        <w:pStyle w:val="Paragrafoelenco"/>
        <w:numPr>
          <w:ilvl w:val="0"/>
          <w:numId w:val="4"/>
        </w:numPr>
        <w:tabs>
          <w:tab w:val="left" w:pos="851"/>
        </w:tabs>
        <w:spacing w:afterLines="70" w:after="168" w:line="360" w:lineRule="auto"/>
        <w:ind w:left="426" w:hanging="284"/>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di non</w:t>
      </w:r>
      <w:r w:rsidR="006C37E0" w:rsidRPr="00B6638A">
        <w:rPr>
          <w:rFonts w:ascii="Roma Neue" w:hAnsi="Roma Neue" w:cs="Arial"/>
          <w:sz w:val="20"/>
          <w:szCs w:val="20"/>
        </w:rPr>
        <w:t xml:space="preserve"> partecipa</w:t>
      </w:r>
      <w:r>
        <w:rPr>
          <w:rFonts w:ascii="Roma Neue" w:hAnsi="Roma Neue" w:cs="Arial"/>
          <w:sz w:val="20"/>
          <w:szCs w:val="20"/>
        </w:rPr>
        <w:t>re</w:t>
      </w:r>
      <w:r w:rsidR="006C37E0" w:rsidRPr="00B6638A">
        <w:rPr>
          <w:rFonts w:ascii="Roma Neue" w:hAnsi="Roma Neue" w:cs="Arial"/>
          <w:sz w:val="20"/>
          <w:szCs w:val="20"/>
        </w:rPr>
        <w:t xml:space="preserve"> alla </w:t>
      </w:r>
      <w:r>
        <w:rPr>
          <w:rFonts w:ascii="Roma Neue" w:hAnsi="Roma Neue" w:cs="Arial"/>
          <w:sz w:val="20"/>
          <w:szCs w:val="20"/>
        </w:rPr>
        <w:t>presente</w:t>
      </w:r>
      <w:r w:rsidR="006C37E0" w:rsidRPr="00B6638A">
        <w:rPr>
          <w:rFonts w:ascii="Roma Neue" w:hAnsi="Roma Neue" w:cs="Arial"/>
          <w:sz w:val="20"/>
          <w:szCs w:val="20"/>
        </w:rPr>
        <w:t xml:space="preserve"> gara contemporaneamente in forme diverse (individuale e associata; in più forme associate; in forma singola e quale consorziato esecutore di un consorzio</w:t>
      </w:r>
      <w:proofErr w:type="gramStart"/>
      <w:r w:rsidR="006C37E0" w:rsidRPr="00B6638A">
        <w:rPr>
          <w:rFonts w:ascii="Roma Neue" w:hAnsi="Roma Neue" w:cs="Arial"/>
          <w:sz w:val="20"/>
          <w:szCs w:val="20"/>
        </w:rPr>
        <w:t xml:space="preserve">) </w:t>
      </w:r>
      <w:r>
        <w:rPr>
          <w:rFonts w:ascii="Roma Neue" w:hAnsi="Roma Neue" w:cs="Arial"/>
          <w:sz w:val="20"/>
          <w:szCs w:val="20"/>
        </w:rPr>
        <w:t>;</w:t>
      </w:r>
      <w:proofErr w:type="gramEnd"/>
    </w:p>
    <w:p w14:paraId="2F61F424" w14:textId="38339224" w:rsidR="00F93E07" w:rsidRDefault="00F93E07" w:rsidP="00894F28">
      <w:pPr>
        <w:pStyle w:val="Paragrafoelenco"/>
        <w:spacing w:afterLines="70" w:after="168" w:line="360" w:lineRule="auto"/>
        <w:ind w:left="284" w:firstLine="142"/>
        <w:contextualSpacing/>
        <w:jc w:val="both"/>
        <w:rPr>
          <w:rFonts w:ascii="Roma Neue" w:hAnsi="Roma Neue" w:cs="Arial"/>
          <w:sz w:val="20"/>
          <w:szCs w:val="20"/>
        </w:rPr>
      </w:pPr>
      <w:r w:rsidRPr="00F93E07">
        <w:rPr>
          <w:rFonts w:ascii="Roma Neue" w:hAnsi="Roma Neue" w:cs="Arial"/>
          <w:b/>
          <w:bCs/>
          <w:i/>
          <w:iCs/>
          <w:sz w:val="20"/>
          <w:szCs w:val="20"/>
        </w:rPr>
        <w:t xml:space="preserve">o, in </w:t>
      </w:r>
      <w:r w:rsidR="00894F28" w:rsidRPr="00F93E07">
        <w:rPr>
          <w:rFonts w:ascii="Roma Neue" w:hAnsi="Roma Neue" w:cs="Arial"/>
          <w:b/>
          <w:bCs/>
          <w:i/>
          <w:iCs/>
          <w:sz w:val="20"/>
          <w:szCs w:val="20"/>
        </w:rPr>
        <w:t>alternativa</w:t>
      </w:r>
      <w:r w:rsidR="00894F28">
        <w:rPr>
          <w:rFonts w:ascii="Roma Neue" w:hAnsi="Roma Neue" w:cs="Arial"/>
          <w:b/>
          <w:bCs/>
          <w:i/>
          <w:iCs/>
          <w:sz w:val="20"/>
          <w:szCs w:val="20"/>
        </w:rPr>
        <w:t>,</w:t>
      </w:r>
    </w:p>
    <w:p w14:paraId="711C618F" w14:textId="79CB71FF" w:rsidR="00A32097" w:rsidRPr="007C67E9" w:rsidRDefault="00F93E07" w:rsidP="007C67E9">
      <w:pPr>
        <w:pStyle w:val="Paragrafoelenco"/>
        <w:spacing w:afterLines="70" w:after="168" w:line="360" w:lineRule="auto"/>
        <w:ind w:left="426"/>
        <w:contextualSpacing/>
        <w:jc w:val="both"/>
        <w:rPr>
          <w:rFonts w:ascii="Roma Neue" w:hAnsi="Roma Neue" w:cs="Arial"/>
          <w:sz w:val="20"/>
          <w:szCs w:val="20"/>
        </w:rPr>
      </w:pPr>
      <w:r>
        <w:rPr>
          <w:rFonts w:ascii="Roma Neue" w:hAnsi="Roma Neue" w:cs="Arial"/>
          <w:b/>
          <w:sz w:val="20"/>
          <w:szCs w:val="20"/>
        </w:rPr>
        <w:fldChar w:fldCharType="begin">
          <w:ffData>
            <w:name w:val=""/>
            <w:enabled/>
            <w:calcOnExit w:val="0"/>
            <w:checkBox>
              <w:size w:val="20"/>
              <w:default w:val="0"/>
            </w:checkBox>
          </w:ffData>
        </w:fldChar>
      </w:r>
      <w:r>
        <w:rPr>
          <w:rFonts w:ascii="Roma Neue" w:hAnsi="Roma Neue" w:cs="Arial"/>
          <w:b/>
          <w:sz w:val="20"/>
          <w:szCs w:val="20"/>
        </w:rPr>
        <w:instrText xml:space="preserve"> FORMCHECKBOX </w:instrText>
      </w:r>
      <w:r>
        <w:rPr>
          <w:rFonts w:ascii="Roma Neue" w:hAnsi="Roma Neue" w:cs="Arial"/>
          <w:b/>
          <w:sz w:val="20"/>
          <w:szCs w:val="20"/>
        </w:rPr>
      </w:r>
      <w:r>
        <w:rPr>
          <w:rFonts w:ascii="Roma Neue" w:hAnsi="Roma Neue" w:cs="Arial"/>
          <w:b/>
          <w:sz w:val="20"/>
          <w:szCs w:val="20"/>
        </w:rPr>
        <w:fldChar w:fldCharType="separate"/>
      </w:r>
      <w:r>
        <w:rPr>
          <w:rFonts w:ascii="Roma Neue" w:hAnsi="Roma Neue" w:cs="Arial"/>
          <w:b/>
          <w:sz w:val="20"/>
          <w:szCs w:val="20"/>
        </w:rPr>
        <w:fldChar w:fldCharType="end"/>
      </w:r>
      <w:r>
        <w:rPr>
          <w:rFonts w:ascii="Roma Neue" w:hAnsi="Roma Neue" w:cs="Arial"/>
          <w:sz w:val="20"/>
          <w:szCs w:val="20"/>
        </w:rPr>
        <w:t xml:space="preserve"> </w:t>
      </w:r>
      <w:r w:rsidR="006C37E0" w:rsidRPr="00B6638A">
        <w:rPr>
          <w:rFonts w:ascii="Roma Neue" w:hAnsi="Roma Neue" w:cs="Arial"/>
          <w:sz w:val="20"/>
          <w:szCs w:val="20"/>
        </w:rPr>
        <w:t>di partecipare</w:t>
      </w:r>
      <w:r w:rsidRPr="00F93E07">
        <w:rPr>
          <w:rFonts w:ascii="Roma Neue" w:hAnsi="Roma Neue" w:cs="Arial"/>
          <w:sz w:val="20"/>
          <w:szCs w:val="20"/>
        </w:rPr>
        <w:t xml:space="preserve"> </w:t>
      </w:r>
      <w:r w:rsidRPr="00B6638A">
        <w:rPr>
          <w:rFonts w:ascii="Roma Neue" w:hAnsi="Roma Neue" w:cs="Arial"/>
          <w:sz w:val="20"/>
          <w:szCs w:val="20"/>
        </w:rPr>
        <w:t xml:space="preserve">alla </w:t>
      </w:r>
      <w:r>
        <w:rPr>
          <w:rFonts w:ascii="Roma Neue" w:hAnsi="Roma Neue" w:cs="Arial"/>
          <w:sz w:val="20"/>
          <w:szCs w:val="20"/>
        </w:rPr>
        <w:t>presente</w:t>
      </w:r>
      <w:r w:rsidRPr="00B6638A">
        <w:rPr>
          <w:rFonts w:ascii="Roma Neue" w:hAnsi="Roma Neue" w:cs="Arial"/>
          <w:sz w:val="20"/>
          <w:szCs w:val="20"/>
        </w:rPr>
        <w:t xml:space="preserve"> gara</w:t>
      </w:r>
      <w:r w:rsidR="006C37E0" w:rsidRPr="00B6638A">
        <w:rPr>
          <w:rFonts w:ascii="Roma Neue" w:hAnsi="Roma Neue" w:cs="Arial"/>
          <w:sz w:val="20"/>
          <w:szCs w:val="20"/>
        </w:rPr>
        <w:t xml:space="preserve"> in più di una forma</w:t>
      </w:r>
      <w:r w:rsidR="00B04C54" w:rsidRPr="00B04C54">
        <w:rPr>
          <w:rFonts w:ascii="Roma Neue" w:hAnsi="Roma Neue" w:cs="Arial"/>
          <w:sz w:val="20"/>
          <w:szCs w:val="20"/>
        </w:rPr>
        <w:t xml:space="preserve">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00B04C54" w:rsidRPr="00B04C54">
        <w:rPr>
          <w:rFonts w:ascii="Roma Neue" w:hAnsi="Roma Neue" w:cs="Arial"/>
          <w:sz w:val="20"/>
          <w:szCs w:val="20"/>
        </w:rPr>
        <w:t xml:space="preserve"> &lt;</w:t>
      </w:r>
      <w:r w:rsidR="00B04C54" w:rsidRPr="00B04C54">
        <w:rPr>
          <w:rFonts w:ascii="Roma Neue" w:hAnsi="Roma Neue" w:cs="Arial"/>
          <w:i/>
          <w:sz w:val="20"/>
          <w:szCs w:val="20"/>
        </w:rPr>
        <w:t>indicare quali</w:t>
      </w:r>
      <w:r w:rsidR="00B04C54" w:rsidRPr="00B04C54">
        <w:rPr>
          <w:rFonts w:ascii="Roma Neue" w:hAnsi="Roma Neue" w:cs="Arial"/>
          <w:sz w:val="20"/>
          <w:szCs w:val="20"/>
        </w:rPr>
        <w:t>&gt;</w:t>
      </w:r>
      <w:r w:rsidR="006C37E0" w:rsidRPr="00B6638A">
        <w:rPr>
          <w:rFonts w:ascii="Roma Neue" w:hAnsi="Roma Neue" w:cs="Arial"/>
          <w:sz w:val="20"/>
          <w:szCs w:val="20"/>
        </w:rPr>
        <w:t xml:space="preserve">, allegando la documentazione </w:t>
      </w:r>
      <w:r w:rsidR="00B04C54">
        <w:rPr>
          <w:rFonts w:ascii="Roma Neue" w:hAnsi="Roma Neue" w:cs="Arial"/>
          <w:sz w:val="20"/>
          <w:szCs w:val="20"/>
        </w:rPr>
        <w:t>atta a dimostrare</w:t>
      </w:r>
      <w:r w:rsidR="006C37E0" w:rsidRPr="00B6638A">
        <w:rPr>
          <w:rFonts w:ascii="Roma Neue" w:hAnsi="Roma Neue" w:cs="Arial"/>
          <w:sz w:val="20"/>
          <w:szCs w:val="20"/>
        </w:rPr>
        <w:t xml:space="preserve"> che la circostanza non ha influito sulla gara, né è idonea a incidere sulla capacità di rispettare gli obblighi contrattuali;</w:t>
      </w:r>
    </w:p>
    <w:p w14:paraId="155061B2" w14:textId="4CA57C88"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w:t>
      </w:r>
      <w:r w:rsidR="009B7450">
        <w:rPr>
          <w:rFonts w:ascii="Roma Neue" w:hAnsi="Roma Neue" w:cs="Arial"/>
          <w:sz w:val="20"/>
          <w:szCs w:val="20"/>
        </w:rPr>
        <w:t>P</w:t>
      </w:r>
      <w:r w:rsidRPr="001D0C3B">
        <w:rPr>
          <w:rFonts w:ascii="Roma Neue" w:hAnsi="Roma Neue" w:cs="Arial"/>
          <w:sz w:val="20"/>
          <w:szCs w:val="20"/>
        </w:rPr>
        <w:t>iattaforma);</w:t>
      </w:r>
    </w:p>
    <w:p w14:paraId="2ABC973D" w14:textId="731846D8" w:rsidR="0022488F" w:rsidRDefault="006C7827" w:rsidP="007F3CE6">
      <w:pPr>
        <w:pStyle w:val="Paragrafoelenco"/>
        <w:numPr>
          <w:ilvl w:val="0"/>
          <w:numId w:val="4"/>
        </w:numPr>
        <w:spacing w:afterLines="70" w:after="168" w:line="360" w:lineRule="auto"/>
        <w:ind w:left="426" w:hanging="426"/>
        <w:contextualSpacing/>
        <w:rPr>
          <w:rFonts w:ascii="Roma Neue" w:hAnsi="Roma Neue" w:cs="Arial"/>
          <w:sz w:val="20"/>
          <w:szCs w:val="20"/>
        </w:rPr>
      </w:pPr>
      <w:r w:rsidRPr="001D0C3B">
        <w:rPr>
          <w:rFonts w:ascii="Roma Neue" w:hAnsi="Roma Neue" w:cs="Arial"/>
          <w:sz w:val="20"/>
          <w:szCs w:val="20"/>
        </w:rPr>
        <w:lastRenderedPageBreak/>
        <w:t>di impegnarsi</w:t>
      </w:r>
      <w:r w:rsidR="00823259">
        <w:rPr>
          <w:rFonts w:ascii="Roma Neue" w:hAnsi="Roma Neue" w:cs="Arial"/>
          <w:sz w:val="20"/>
          <w:szCs w:val="20"/>
        </w:rPr>
        <w:t xml:space="preserve"> a</w:t>
      </w:r>
      <w:r w:rsidR="0022488F">
        <w:rPr>
          <w:rFonts w:ascii="Roma Neue" w:hAnsi="Roma Neue" w:cs="Arial"/>
          <w:sz w:val="20"/>
          <w:szCs w:val="20"/>
        </w:rPr>
        <w:t>:</w:t>
      </w:r>
    </w:p>
    <w:p w14:paraId="0AAF1C30" w14:textId="6A59ED3B" w:rsidR="008B2A6B" w:rsidRPr="007F3CE6" w:rsidRDefault="007F3CE6" w:rsidP="0022488F">
      <w:pPr>
        <w:pStyle w:val="Paragrafoelenco"/>
        <w:numPr>
          <w:ilvl w:val="0"/>
          <w:numId w:val="28"/>
        </w:numPr>
        <w:spacing w:afterLines="70" w:after="168" w:line="360" w:lineRule="auto"/>
        <w:ind w:left="851" w:hanging="425"/>
        <w:contextualSpacing/>
        <w:jc w:val="both"/>
        <w:rPr>
          <w:rFonts w:ascii="Roma Neue" w:hAnsi="Roma Neue" w:cs="Arial"/>
          <w:sz w:val="20"/>
          <w:szCs w:val="20"/>
        </w:rPr>
      </w:pPr>
      <w:r w:rsidRPr="007F3CE6">
        <w:rPr>
          <w:rFonts w:ascii="Roma Neue" w:hAnsi="Roma Neue" w:cs="Arial"/>
          <w:sz w:val="20"/>
          <w:szCs w:val="20"/>
        </w:rPr>
        <w:t>applicare al proprio</w:t>
      </w:r>
      <w:r w:rsidR="0022488F">
        <w:rPr>
          <w:rFonts w:ascii="Roma Neue" w:hAnsi="Roma Neue" w:cs="Arial"/>
          <w:sz w:val="20"/>
          <w:szCs w:val="20"/>
        </w:rPr>
        <w:t xml:space="preserve"> personale </w:t>
      </w:r>
      <w:r w:rsidR="0022488F" w:rsidRPr="007F3CE6">
        <w:rPr>
          <w:rFonts w:ascii="Roma Neue" w:hAnsi="Roma Neue" w:cs="Arial"/>
          <w:sz w:val="20"/>
          <w:szCs w:val="20"/>
        </w:rPr>
        <w:t>impiegato</w:t>
      </w:r>
      <w:r w:rsidR="0022488F" w:rsidRPr="0022488F">
        <w:rPr>
          <w:rFonts w:ascii="Roma Neue" w:hAnsi="Roma Neue" w:cs="Arial"/>
          <w:sz w:val="20"/>
          <w:szCs w:val="20"/>
        </w:rPr>
        <w:t xml:space="preserve"> nell’esecuzione del contratto per tutta la sua durata</w:t>
      </w:r>
      <w:r w:rsidRPr="007F3CE6">
        <w:rPr>
          <w:rFonts w:ascii="Roma Neue" w:hAnsi="Roma Neue" w:cs="Arial"/>
          <w:sz w:val="20"/>
          <w:szCs w:val="20"/>
        </w:rPr>
        <w:t>:</w:t>
      </w:r>
    </w:p>
    <w:p w14:paraId="16CB5D77" w14:textId="3BC36698" w:rsidR="009B7450" w:rsidRPr="001D0C3B" w:rsidRDefault="009B7450" w:rsidP="0022488F">
      <w:pPr>
        <w:pStyle w:val="Paragrafoelenco"/>
        <w:spacing w:afterLines="70" w:after="168" w:line="360" w:lineRule="auto"/>
        <w:ind w:left="569" w:firstLine="282"/>
        <w:contextualSpacing/>
        <w:jc w:val="both"/>
        <w:rPr>
          <w:rFonts w:ascii="Roma Neue" w:hAnsi="Roma Neue" w:cs="Arial"/>
          <w:sz w:val="20"/>
          <w:szCs w:val="20"/>
        </w:rPr>
      </w:pPr>
      <w:r w:rsidRPr="009B7450">
        <w:rPr>
          <w:rFonts w:ascii="Roma Neue" w:hAnsi="Roma Neue" w:cs="Arial"/>
          <w:i/>
          <w:iCs/>
          <w:sz w:val="20"/>
          <w:szCs w:val="20"/>
        </w:rPr>
        <w:t>[</w:t>
      </w:r>
      <w:r w:rsidRPr="009B7450">
        <w:rPr>
          <w:rFonts w:ascii="Roma Neue" w:hAnsi="Roma Neue" w:cs="Arial"/>
          <w:i/>
          <w:iCs/>
          <w:color w:val="365F91" w:themeColor="accent1" w:themeShade="BF"/>
          <w:sz w:val="20"/>
          <w:szCs w:val="20"/>
        </w:rPr>
        <w:t>Selezionare una delle seguenti opzioni, spuntando la casella</w:t>
      </w:r>
      <w:r w:rsidRPr="009B7450">
        <w:rPr>
          <w:rFonts w:ascii="Roma Neue" w:hAnsi="Roma Neue" w:cs="Arial"/>
          <w:i/>
          <w:iCs/>
          <w:sz w:val="20"/>
          <w:szCs w:val="20"/>
        </w:rPr>
        <w:t>]</w:t>
      </w:r>
      <w:r w:rsidRPr="009B7450">
        <w:rPr>
          <w:rFonts w:ascii="Roma Neue" w:hAnsi="Roma Neue" w:cs="Arial"/>
          <w:sz w:val="20"/>
          <w:szCs w:val="20"/>
        </w:rPr>
        <w:t>:</w:t>
      </w:r>
    </w:p>
    <w:p w14:paraId="3FC88800" w14:textId="5D1A199D" w:rsidR="00524F5D"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6C7827" w:rsidRPr="001D0C3B">
        <w:rPr>
          <w:rFonts w:ascii="Roma Neue" w:hAnsi="Roma Neue" w:cs="Arial"/>
          <w:sz w:val="20"/>
          <w:szCs w:val="20"/>
        </w:rPr>
        <w:t>il CCNL</w:t>
      </w:r>
      <w:r w:rsidR="007F3CE6">
        <w:rPr>
          <w:rFonts w:ascii="Roma Neue" w:hAnsi="Roma Neue" w:cs="Arial"/>
          <w:sz w:val="20"/>
          <w:szCs w:val="20"/>
        </w:rPr>
        <w:t xml:space="preserve"> di settore</w:t>
      </w:r>
      <w:r w:rsidR="006C7827" w:rsidRPr="001D0C3B">
        <w:rPr>
          <w:rFonts w:ascii="Roma Neue" w:hAnsi="Roma Neue" w:cs="Arial"/>
          <w:sz w:val="20"/>
          <w:szCs w:val="20"/>
        </w:rPr>
        <w:t xml:space="preserve"> indicato da</w:t>
      </w:r>
      <w:r w:rsidR="001D0C3B"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0AC6E9CF"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5C3F98E8" w14:textId="7670EE8F" w:rsidR="00C430FA"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7F3CE6">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3"/>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.36/2023 e s.m.i.</w:t>
      </w:r>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524F5D" w:rsidRPr="004640E8">
        <w:rPr>
          <w:rFonts w:ascii="Roma Neue" w:hAnsi="Roma Neue" w:cs="Arial"/>
          <w:sz w:val="20"/>
          <w:szCs w:val="20"/>
        </w:rPr>
        <w:t>;</w:t>
      </w:r>
    </w:p>
    <w:p w14:paraId="03BD5DFB" w14:textId="5BE76A08" w:rsidR="0088701A" w:rsidRPr="0088701A" w:rsidRDefault="007F3CE6" w:rsidP="007F3CE6">
      <w:pPr>
        <w:pStyle w:val="Paragrafoelenco"/>
        <w:tabs>
          <w:tab w:val="left" w:pos="851"/>
        </w:tabs>
        <w:spacing w:afterLines="70" w:after="168" w:line="360" w:lineRule="auto"/>
        <w:ind w:left="993" w:hanging="426"/>
        <w:contextualSpacing/>
        <w:jc w:val="both"/>
        <w:rPr>
          <w:rFonts w:ascii="Roma Neue" w:hAnsi="Roma Neue" w:cs="Arial"/>
          <w:b/>
          <w:bCs/>
          <w:i/>
          <w:iCs/>
          <w:sz w:val="20"/>
          <w:szCs w:val="20"/>
        </w:rPr>
      </w:pPr>
      <w:r>
        <w:rPr>
          <w:rFonts w:ascii="Roma Neue" w:hAnsi="Roma Neue" w:cs="Arial"/>
          <w:b/>
          <w:bCs/>
          <w:i/>
          <w:iCs/>
          <w:sz w:val="20"/>
          <w:szCs w:val="20"/>
        </w:rPr>
        <w:tab/>
      </w:r>
      <w:r>
        <w:rPr>
          <w:rFonts w:ascii="Roma Neue" w:hAnsi="Roma Neue" w:cs="Arial"/>
          <w:b/>
          <w:bCs/>
          <w:i/>
          <w:iCs/>
          <w:sz w:val="20"/>
          <w:szCs w:val="20"/>
        </w:rPr>
        <w:tab/>
      </w:r>
      <w:r w:rsidR="0088701A" w:rsidRPr="0088701A">
        <w:rPr>
          <w:rFonts w:ascii="Roma Neue" w:hAnsi="Roma Neue" w:cs="Arial"/>
          <w:b/>
          <w:bCs/>
          <w:i/>
          <w:iCs/>
          <w:sz w:val="20"/>
          <w:szCs w:val="20"/>
        </w:rPr>
        <w:t>o, in alternativa:</w:t>
      </w:r>
    </w:p>
    <w:p w14:paraId="00BD523A" w14:textId="657CD53D" w:rsidR="007F3CE6" w:rsidRDefault="007562A5" w:rsidP="007562A5">
      <w:pPr>
        <w:pStyle w:val="Paragrafoelenco"/>
        <w:tabs>
          <w:tab w:val="left" w:pos="851"/>
        </w:tabs>
        <w:spacing w:afterLines="70" w:after="168" w:line="360" w:lineRule="auto"/>
        <w:ind w:left="993" w:hanging="142"/>
        <w:contextualSpacing/>
        <w:jc w:val="both"/>
        <w:rPr>
          <w:rFonts w:ascii="Roma Neue" w:hAnsi="Roma Neue" w:cs="Arial"/>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sidR="00612C89">
        <w:rPr>
          <w:rFonts w:ascii="Arial" w:hAnsi="Arial" w:cs="Arial"/>
          <w:b/>
        </w:rPr>
        <w:t xml:space="preserve"> </w:t>
      </w:r>
      <w:r w:rsidR="00EE2559" w:rsidRPr="007F3CE6">
        <w:rPr>
          <w:rFonts w:ascii="Roma Neue" w:hAnsi="Roma Neue" w:cs="Arial"/>
          <w:sz w:val="20"/>
          <w:szCs w:val="20"/>
        </w:rPr>
        <w:t xml:space="preserve">il </w:t>
      </w:r>
      <w:r w:rsidR="007F3CE6" w:rsidRPr="007F3CE6">
        <w:rPr>
          <w:rFonts w:ascii="Roma Neue" w:hAnsi="Roma Neue" w:cs="Arial"/>
          <w:sz w:val="20"/>
          <w:szCs w:val="20"/>
        </w:rPr>
        <w:t>differente</w:t>
      </w:r>
      <w:r w:rsidR="001103BD" w:rsidRPr="007F3CE6">
        <w:rPr>
          <w:rFonts w:ascii="Roma Neue" w:hAnsi="Roma Neue" w:cs="Arial"/>
          <w:sz w:val="20"/>
          <w:szCs w:val="20"/>
        </w:rPr>
        <w:t xml:space="preserve"> </w:t>
      </w:r>
      <w:r w:rsidR="00EE2559" w:rsidRPr="007F3CE6">
        <w:rPr>
          <w:rFonts w:ascii="Roma Neue" w:hAnsi="Roma Neue" w:cs="Arial"/>
          <w:sz w:val="20"/>
          <w:szCs w:val="20"/>
        </w:rPr>
        <w:t>CCNL</w:t>
      </w:r>
      <w:r w:rsidR="002F3A4B" w:rsidRPr="007F3CE6">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rsidRPr="007F3CE6">
        <w:rPr>
          <w:rFonts w:ascii="Roma Neue" w:hAnsi="Roma Neue" w:cs="Arial"/>
          <w:sz w:val="20"/>
          <w:szCs w:val="20"/>
        </w:rPr>
        <w:t xml:space="preserve"> Codice alfanumerico unico CNEL: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7F3CE6">
        <w:t xml:space="preserve">, </w:t>
      </w:r>
      <w:r w:rsidR="007F3CE6" w:rsidRPr="007F3CE6">
        <w:rPr>
          <w:rFonts w:ascii="Roma Neue" w:hAnsi="Roma Neue" w:cs="Arial"/>
          <w:sz w:val="20"/>
          <w:szCs w:val="20"/>
        </w:rPr>
        <w:t>in vigore per il settore e la zona in cui si svolgono le prestazioni, e di impegnarsi all’osservanza di tutte le norme anzidette</w:t>
      </w:r>
      <w:r w:rsidR="007F3CE6">
        <w:rPr>
          <w:rFonts w:ascii="Roma Neue" w:hAnsi="Roma Neue" w:cs="Arial"/>
          <w:sz w:val="20"/>
          <w:szCs w:val="20"/>
        </w:rPr>
        <w:t xml:space="preserve">, e che tale CCNL </w:t>
      </w:r>
      <w:r w:rsidR="00BD50A5" w:rsidRPr="007F3CE6">
        <w:rPr>
          <w:rFonts w:ascii="Roma Neue" w:hAnsi="Roma Neue" w:cs="Arial"/>
          <w:sz w:val="20"/>
          <w:szCs w:val="20"/>
        </w:rPr>
        <w:t>garantisce</w:t>
      </w:r>
      <w:r w:rsidR="007F3CE6">
        <w:rPr>
          <w:rFonts w:ascii="Roma Neue" w:hAnsi="Roma Neue" w:cs="Arial"/>
          <w:sz w:val="20"/>
          <w:szCs w:val="20"/>
        </w:rPr>
        <w:t xml:space="preserve"> ai dipendenti</w:t>
      </w:r>
      <w:r w:rsidR="00BD50A5" w:rsidRPr="007F3CE6">
        <w:rPr>
          <w:rFonts w:ascii="Roma Neue" w:hAnsi="Roma Neue" w:cs="Arial"/>
          <w:sz w:val="20"/>
          <w:szCs w:val="20"/>
        </w:rPr>
        <w:t xml:space="preserve"> </w:t>
      </w:r>
      <w:r w:rsidR="001D0C3B" w:rsidRPr="007F3CE6">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7F3CE6">
        <w:rPr>
          <w:rFonts w:ascii="Roma Neue" w:hAnsi="Roma Neue" w:cs="Arial"/>
          <w:sz w:val="20"/>
          <w:szCs w:val="20"/>
        </w:rPr>
        <w:t>;</w:t>
      </w:r>
    </w:p>
    <w:p w14:paraId="0DF356D9" w14:textId="62D56576" w:rsidR="00C30ADF" w:rsidRDefault="007F3CE6" w:rsidP="0022488F">
      <w:pPr>
        <w:pStyle w:val="Paragrafoelenco"/>
        <w:numPr>
          <w:ilvl w:val="0"/>
          <w:numId w:val="28"/>
        </w:numPr>
        <w:spacing w:afterLines="70" w:after="168" w:line="360" w:lineRule="auto"/>
        <w:ind w:left="851" w:hanging="425"/>
        <w:contextualSpacing/>
        <w:rPr>
          <w:rFonts w:ascii="Roma Neue" w:hAnsi="Roma Neue" w:cs="Arial"/>
          <w:sz w:val="20"/>
          <w:szCs w:val="20"/>
        </w:rPr>
      </w:pPr>
      <w:r>
        <w:rPr>
          <w:rFonts w:ascii="Roma Neue" w:hAnsi="Roma Neue" w:cs="Arial"/>
          <w:sz w:val="20"/>
          <w:szCs w:val="20"/>
        </w:rPr>
        <w:t xml:space="preserve"> </w:t>
      </w:r>
      <w:r w:rsidR="001D0C3B" w:rsidRPr="007F3CE6">
        <w:rPr>
          <w:rFonts w:ascii="Roma Neue" w:hAnsi="Roma Neue" w:cs="Arial"/>
          <w:sz w:val="20"/>
          <w:szCs w:val="20"/>
        </w:rPr>
        <w:t>assicurare l’applicazione delle medesime tutele economiche e normative garantite ai propri dipendenti ai lavoratori delle imprese che operano in subappalto;</w:t>
      </w:r>
    </w:p>
    <w:p w14:paraId="6C94FEF2" w14:textId="360618DF" w:rsidR="001D0C3B" w:rsidRPr="00702B0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007562A5" w:rsidRPr="00FD4CEB">
        <w:rPr>
          <w:rFonts w:ascii="Roma Neue" w:hAnsi="Roma Neue" w:cs="Arial"/>
        </w:rPr>
        <w:fldChar w:fldCharType="begin">
          <w:ffData>
            <w:name w:val="Testo47"/>
            <w:enabled/>
            <w:calcOnExit w:val="0"/>
            <w:textInput/>
          </w:ffData>
        </w:fldChar>
      </w:r>
      <w:r w:rsidR="007562A5" w:rsidRPr="00FD4CEB">
        <w:rPr>
          <w:rFonts w:ascii="Roma Neue" w:hAnsi="Roma Neue" w:cs="Arial"/>
        </w:rPr>
        <w:instrText xml:space="preserve"> FORMTEXT </w:instrText>
      </w:r>
      <w:r w:rsidR="007562A5" w:rsidRPr="00FD4CEB">
        <w:rPr>
          <w:rFonts w:ascii="Roma Neue" w:hAnsi="Roma Neue" w:cs="Arial"/>
        </w:rPr>
      </w:r>
      <w:r w:rsidR="007562A5" w:rsidRPr="00FD4CEB">
        <w:rPr>
          <w:rFonts w:ascii="Roma Neue" w:hAnsi="Roma Neue" w:cs="Arial"/>
        </w:rPr>
        <w:fldChar w:fldCharType="separate"/>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t> </w:t>
      </w:r>
      <w:r w:rsidR="007562A5" w:rsidRPr="00FD4CEB">
        <w:rPr>
          <w:rFonts w:ascii="Roma Neue" w:hAnsi="Roma Neue" w:cs="Arial"/>
        </w:rPr>
        <w:fldChar w:fldCharType="end"/>
      </w:r>
      <w:r w:rsidRPr="00702B0B">
        <w:rPr>
          <w:rFonts w:ascii="Roma Neue" w:hAnsi="Roma Neue" w:cs="Arial"/>
          <w:sz w:val="20"/>
          <w:szCs w:val="20"/>
        </w:rPr>
        <w:t>;</w:t>
      </w:r>
    </w:p>
    <w:p w14:paraId="1D65CA8E" w14:textId="769BFEAA" w:rsidR="001D0C3B" w:rsidRPr="00823259" w:rsidRDefault="00823259" w:rsidP="00823259">
      <w:pPr>
        <w:pStyle w:val="Paragrafoelenco"/>
        <w:spacing w:afterLines="70" w:after="168" w:line="360" w:lineRule="auto"/>
        <w:ind w:left="426"/>
        <w:contextualSpacing/>
        <w:jc w:val="both"/>
        <w:rPr>
          <w:rFonts w:ascii="Roma Neue" w:hAnsi="Roma Neue" w:cs="Arial"/>
          <w:i/>
          <w:iCs/>
          <w:color w:val="365F91" w:themeColor="accent1" w:themeShade="BF"/>
          <w:sz w:val="20"/>
          <w:szCs w:val="20"/>
        </w:rPr>
      </w:pPr>
      <w:r w:rsidRPr="00823259">
        <w:rPr>
          <w:rFonts w:ascii="Roma Neue" w:hAnsi="Roma Neue" w:cs="Arial"/>
          <w:bCs/>
          <w:i/>
          <w:iCs/>
          <w:color w:val="365F91" w:themeColor="accent1" w:themeShade="BF"/>
          <w:sz w:val="20"/>
          <w:szCs w:val="20"/>
        </w:rPr>
        <w:t xml:space="preserve">(L’azienda con numero di dipendenti pari o superiore a 15, </w:t>
      </w:r>
      <w:r w:rsidRPr="00823259">
        <w:rPr>
          <w:rFonts w:ascii="Roma Neue" w:hAnsi="Roma Neue" w:cs="Arial"/>
          <w:i/>
          <w:iCs/>
          <w:color w:val="365F91" w:themeColor="accent1" w:themeShade="BF"/>
          <w:sz w:val="20"/>
          <w:szCs w:val="20"/>
        </w:rPr>
        <w:t>sceglie una delle seguenti opzioni):</w:t>
      </w:r>
    </w:p>
    <w:p w14:paraId="65186501" w14:textId="1CCF8D54" w:rsidR="001D0C3B" w:rsidRPr="001D0C3B" w:rsidRDefault="007562A5" w:rsidP="007562A5">
      <w:pPr>
        <w:pStyle w:val="Paragrafoelenco"/>
        <w:spacing w:after="0" w:line="360" w:lineRule="auto"/>
        <w:ind w:left="709" w:hanging="283"/>
        <w:contextualSpacing/>
        <w:jc w:val="both"/>
        <w:rPr>
          <w:rFonts w:ascii="Roma Neue" w:hAnsi="Roma Neue" w:cs="Arial"/>
          <w:b/>
          <w:bCs/>
          <w:i/>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1:</w:t>
      </w:r>
      <w:r w:rsidR="001D0C3B" w:rsidRPr="001D0C3B">
        <w:rPr>
          <w:rFonts w:ascii="Roma Neue" w:hAnsi="Roma Neue" w:cs="Arial"/>
          <w:i/>
          <w:sz w:val="20"/>
          <w:szCs w:val="20"/>
        </w:rPr>
        <w:t xml:space="preserve"> </w:t>
      </w:r>
      <w:r w:rsidR="001D0C3B" w:rsidRPr="001D0C3B">
        <w:rPr>
          <w:rFonts w:ascii="Roma Neue" w:hAnsi="Roma Neue" w:cs="Arial"/>
          <w:iCs/>
          <w:sz w:val="20"/>
          <w:szCs w:val="20"/>
        </w:rPr>
        <w:t xml:space="preserve">Poiché la propria azienda occupa </w:t>
      </w:r>
      <w:r w:rsidR="001D0C3B" w:rsidRPr="001D0C3B">
        <w:rPr>
          <w:rFonts w:ascii="Roma Neue" w:hAnsi="Roma Neue" w:cs="Arial"/>
          <w:b/>
          <w:bCs/>
          <w:iCs/>
          <w:sz w:val="20"/>
          <w:szCs w:val="20"/>
        </w:rPr>
        <w:t>più di 50 dipendenti:</w:t>
      </w:r>
    </w:p>
    <w:p w14:paraId="73E7B2C6" w14:textId="1921EDEA"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w:t>
      </w:r>
      <w:r w:rsidRPr="00F629E1">
        <w:rPr>
          <w:rFonts w:ascii="Roma Neue" w:hAnsi="Roma Neue" w:cs="Arial"/>
          <w:sz w:val="20"/>
          <w:szCs w:val="20"/>
          <w:u w:val="single"/>
        </w:rPr>
        <w:t>con attestazione della sua conformità</w:t>
      </w:r>
      <w:r w:rsidRPr="001D0C3B">
        <w:rPr>
          <w:rFonts w:ascii="Roma Neue" w:hAnsi="Roma Neue" w:cs="Arial"/>
          <w:sz w:val="20"/>
          <w:szCs w:val="20"/>
        </w:rPr>
        <w:t xml:space="preserve"> a quello </w:t>
      </w:r>
      <w:r w:rsidR="0022488F">
        <w:rPr>
          <w:rFonts w:ascii="Roma Neue" w:hAnsi="Roma Neue" w:cs="Arial"/>
          <w:sz w:val="20"/>
          <w:szCs w:val="20"/>
        </w:rPr>
        <w:t xml:space="preserve">già </w:t>
      </w:r>
      <w:r w:rsidRPr="001D0C3B">
        <w:rPr>
          <w:rFonts w:ascii="Roma Neue" w:hAnsi="Roma Neue" w:cs="Arial"/>
          <w:sz w:val="20"/>
          <w:szCs w:val="20"/>
        </w:rPr>
        <w:t>trasmesso alle 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1,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p>
    <w:p w14:paraId="1A847E0A" w14:textId="3A8D0DF8" w:rsidR="00BE34E2" w:rsidRPr="00C57FC6" w:rsidRDefault="001D0C3B" w:rsidP="00C57FC6">
      <w:pPr>
        <w:spacing w:after="14" w:line="360" w:lineRule="auto"/>
        <w:ind w:left="709" w:hanging="284"/>
        <w:jc w:val="both"/>
        <w:rPr>
          <w:rFonts w:ascii="Roma Neue" w:hAnsi="Roma Neue" w:cs="Arial"/>
          <w:sz w:val="20"/>
          <w:szCs w:val="20"/>
        </w:rPr>
      </w:pPr>
      <w:r w:rsidRPr="00D62E19">
        <w:rPr>
          <w:rFonts w:ascii="Roma Neue" w:hAnsi="Roma Neue" w:cs="Arial"/>
          <w:sz w:val="20"/>
          <w:szCs w:val="20"/>
        </w:rPr>
        <w:t>-</w:t>
      </w:r>
      <w:r w:rsidRPr="00D62E19">
        <w:rPr>
          <w:rFonts w:ascii="Roma Neue" w:hAnsi="Roma Neue" w:cs="Arial"/>
          <w:sz w:val="20"/>
          <w:szCs w:val="20"/>
        </w:rPr>
        <w:tab/>
      </w:r>
      <w:r w:rsidRPr="00823259">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D62E19">
      <w:pPr>
        <w:spacing w:after="14" w:line="360" w:lineRule="auto"/>
        <w:ind w:left="709" w:hanging="284"/>
        <w:jc w:val="both"/>
        <w:rPr>
          <w:rFonts w:ascii="Roma Neue" w:hAnsi="Roma Neue" w:cs="Arial"/>
          <w:sz w:val="20"/>
          <w:szCs w:val="20"/>
        </w:rPr>
      </w:pPr>
      <w:r w:rsidRPr="00D62E19">
        <w:rPr>
          <w:rFonts w:ascii="Roma Neue" w:hAnsi="Roma Neue" w:cs="Arial"/>
          <w:b/>
          <w:bCs/>
          <w:i/>
          <w:iCs/>
          <w:sz w:val="20"/>
          <w:szCs w:val="20"/>
        </w:rPr>
        <w:t>o in alternativa</w:t>
      </w:r>
      <w:r w:rsidRPr="00D62E19">
        <w:rPr>
          <w:rFonts w:ascii="Roma Neue" w:hAnsi="Roma Neue" w:cs="Arial"/>
          <w:sz w:val="20"/>
          <w:szCs w:val="20"/>
        </w:rPr>
        <w:t>,</w:t>
      </w:r>
    </w:p>
    <w:p w14:paraId="6A04FF62" w14:textId="5CB11012" w:rsidR="001D0C3B" w:rsidRPr="001D0C3B" w:rsidRDefault="007562A5" w:rsidP="007562A5">
      <w:pPr>
        <w:pStyle w:val="Paragrafoelenco"/>
        <w:spacing w:after="0" w:line="360" w:lineRule="auto"/>
        <w:ind w:left="709" w:hanging="283"/>
        <w:contextualSpacing/>
        <w:jc w:val="both"/>
        <w:rPr>
          <w:rFonts w:ascii="Roma Neue" w:hAnsi="Roma Neue" w:cs="Arial"/>
          <w:iCs/>
          <w:sz w:val="20"/>
          <w:szCs w:val="20"/>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D0C3B" w:rsidRPr="001D0C3B">
        <w:rPr>
          <w:rFonts w:ascii="Roma Neue" w:hAnsi="Roma Neue" w:cs="Arial"/>
          <w:b/>
          <w:i/>
          <w:sz w:val="20"/>
          <w:szCs w:val="20"/>
        </w:rPr>
        <w:t>Opzione 2</w:t>
      </w:r>
      <w:r w:rsidR="001D0C3B" w:rsidRPr="001D0C3B">
        <w:rPr>
          <w:rFonts w:ascii="Roma Neue" w:hAnsi="Roma Neue" w:cs="Arial"/>
          <w:b/>
          <w:iCs/>
          <w:sz w:val="20"/>
          <w:szCs w:val="20"/>
        </w:rPr>
        <w:t xml:space="preserve">: </w:t>
      </w:r>
      <w:r w:rsidR="001D0C3B" w:rsidRPr="001D0C3B">
        <w:rPr>
          <w:rFonts w:ascii="Roma Neue" w:hAnsi="Roma Neue" w:cs="Arial"/>
          <w:iCs/>
          <w:sz w:val="20"/>
          <w:szCs w:val="20"/>
        </w:rPr>
        <w:t xml:space="preserve">Poiché la propria azienda ha un numero di dipendenti </w:t>
      </w:r>
      <w:r w:rsidR="001D0C3B" w:rsidRPr="001D0C3B">
        <w:rPr>
          <w:rFonts w:ascii="Roma Neue" w:hAnsi="Roma Neue" w:cs="Arial"/>
          <w:b/>
          <w:iCs/>
          <w:sz w:val="20"/>
          <w:szCs w:val="20"/>
        </w:rPr>
        <w:t>pari o superiore a 15 e non superiore a 50</w:t>
      </w:r>
      <w:r w:rsidR="001D0C3B" w:rsidRPr="001D0C3B">
        <w:rPr>
          <w:rFonts w:ascii="Roma Neue" w:hAnsi="Roma Neue" w:cs="Arial"/>
          <w:iCs/>
          <w:sz w:val="20"/>
          <w:szCs w:val="20"/>
        </w:rPr>
        <w:t>:</w:t>
      </w:r>
    </w:p>
    <w:p w14:paraId="5CC630EF" w14:textId="5988873D" w:rsidR="001D0C3B" w:rsidRPr="001D0C3B" w:rsidRDefault="001D0C3B" w:rsidP="00C57FC6">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lastRenderedPageBreak/>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 xml:space="preserve">di impegnarsi a predisporre </w:t>
      </w:r>
      <w:r w:rsidR="00F93E07">
        <w:rPr>
          <w:rFonts w:ascii="Roma Neue" w:hAnsi="Roma Neue" w:cs="Arial"/>
          <w:sz w:val="20"/>
          <w:szCs w:val="20"/>
        </w:rPr>
        <w:t>la</w:t>
      </w:r>
      <w:r w:rsidR="006805A6" w:rsidRPr="006805A6">
        <w:rPr>
          <w:rFonts w:ascii="Roma Neue" w:hAnsi="Roma Neue" w:cs="Arial"/>
          <w:sz w:val="20"/>
          <w:szCs w:val="20"/>
        </w:rPr>
        <w:t xml:space="preserve">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 xml:space="preserve">Committente, nonché alle rappresentanze sindacali aziendali, alla consigliera e al consigliere regionale di parità, </w:t>
      </w:r>
      <w:r w:rsidR="006805A6" w:rsidRPr="009B56BF">
        <w:rPr>
          <w:rFonts w:ascii="Roma Neue" w:hAnsi="Roma Neue" w:cs="Arial"/>
          <w:sz w:val="20"/>
          <w:szCs w:val="20"/>
          <w:u w:val="single"/>
        </w:rPr>
        <w:t>entro 6 mesi dalla stipula del Contratto</w:t>
      </w:r>
      <w:r w:rsidR="00C57FC6">
        <w:rPr>
          <w:rFonts w:ascii="Roma Neue" w:hAnsi="Roma Neue" w:cs="Arial"/>
          <w:sz w:val="20"/>
          <w:szCs w:val="20"/>
        </w:rPr>
        <w:t xml:space="preserve"> (</w:t>
      </w:r>
      <w:r w:rsidR="00C57FC6" w:rsidRPr="00C57FC6">
        <w:rPr>
          <w:rFonts w:ascii="Roma Neue" w:hAnsi="Roma Neue" w:cs="Arial"/>
          <w:i/>
          <w:iCs/>
          <w:sz w:val="20"/>
          <w:szCs w:val="20"/>
        </w:rPr>
        <w:t xml:space="preserve">comma 2, art. 1, allegato II.3 </w:t>
      </w:r>
      <w:r w:rsidR="002A2764" w:rsidRPr="002A2764">
        <w:rPr>
          <w:rFonts w:ascii="Roma Neue" w:hAnsi="Roma Neue" w:cs="Arial"/>
          <w:i/>
          <w:iCs/>
          <w:sz w:val="20"/>
          <w:szCs w:val="20"/>
        </w:rPr>
        <w:t>al D.lgs. 36/2023</w:t>
      </w:r>
      <w:r w:rsidR="00C57FC6">
        <w:rPr>
          <w:rFonts w:ascii="Roma Neue" w:hAnsi="Roma Neue" w:cs="Arial"/>
          <w:sz w:val="20"/>
          <w:szCs w:val="20"/>
        </w:rPr>
        <w:t>)</w:t>
      </w:r>
      <w:r w:rsidR="002A2764">
        <w:rPr>
          <w:rFonts w:ascii="Roma Neue" w:hAnsi="Roma Neue" w:cs="Arial"/>
          <w:sz w:val="20"/>
          <w:szCs w:val="20"/>
        </w:rPr>
        <w:t>;</w:t>
      </w:r>
    </w:p>
    <w:p w14:paraId="3A5034F7" w14:textId="07B1EA22"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w:t>
      </w:r>
      <w:r w:rsidR="00823259" w:rsidRPr="00823259">
        <w:t xml:space="preserve"> </w:t>
      </w:r>
      <w:r w:rsidR="00823259" w:rsidRPr="00823259">
        <w:rPr>
          <w:rFonts w:ascii="Roma Neue" w:hAnsi="Roma Neue" w:cs="Arial"/>
          <w:sz w:val="20"/>
          <w:szCs w:val="20"/>
        </w:rPr>
        <w:t>nell’ambito della presente procedura</w:t>
      </w:r>
      <w:r w:rsidRPr="001D0C3B">
        <w:rPr>
          <w:rFonts w:ascii="Roma Neue" w:hAnsi="Roma Neue" w:cs="Arial"/>
          <w:sz w:val="20"/>
          <w:szCs w:val="20"/>
        </w:rPr>
        <w:t xml:space="preserve">, nell’interdizione automatica, per inadempimento dell’obbligo di cui all’art. 1, co. 6, Allegato II.3 del </w:t>
      </w:r>
      <w:r w:rsidR="00702B0B" w:rsidRPr="001D0C3B">
        <w:rPr>
          <w:rFonts w:ascii="Roma Neue" w:hAnsi="Roma Neue" w:cs="Arial"/>
          <w:sz w:val="20"/>
          <w:szCs w:val="20"/>
        </w:rPr>
        <w:t>D.lgs.</w:t>
      </w:r>
      <w:r w:rsidRPr="001D0C3B">
        <w:rPr>
          <w:rFonts w:ascii="Roma Neue" w:hAnsi="Roma Neue" w:cs="Arial"/>
          <w:sz w:val="20"/>
          <w:szCs w:val="20"/>
        </w:rPr>
        <w:t xml:space="preserve"> 36/2023, di consegnare alla Stazione </w:t>
      </w:r>
      <w:r w:rsidR="00823259">
        <w:rPr>
          <w:rFonts w:ascii="Roma Neue" w:hAnsi="Roma Neue" w:cs="Arial"/>
          <w:sz w:val="20"/>
          <w:szCs w:val="20"/>
        </w:rPr>
        <w:t>A</w:t>
      </w:r>
      <w:r w:rsidRPr="001D0C3B">
        <w:rPr>
          <w:rFonts w:ascii="Roma Neue" w:hAnsi="Roma Neue" w:cs="Arial"/>
          <w:sz w:val="20"/>
          <w:szCs w:val="20"/>
        </w:rPr>
        <w:t>ppaltante di un precedente contratto d’appalto, entro sei mesi dalla conclusione del contratto, la relazione di genere sulla situazione del personale maschile e femminile</w:t>
      </w:r>
      <w:r w:rsidR="002A2764" w:rsidRPr="002A2764">
        <w:t xml:space="preserve"> </w:t>
      </w:r>
      <w:r w:rsidR="002A2764">
        <w:rPr>
          <w:rFonts w:ascii="Roma Neue" w:hAnsi="Roma Neue" w:cs="Arial"/>
          <w:sz w:val="20"/>
          <w:szCs w:val="20"/>
        </w:rPr>
        <w:t>(</w:t>
      </w:r>
      <w:r w:rsidR="002A2764" w:rsidRPr="002A2764">
        <w:rPr>
          <w:rFonts w:ascii="Roma Neue" w:hAnsi="Roma Neue" w:cs="Arial"/>
          <w:i/>
          <w:iCs/>
          <w:sz w:val="20"/>
          <w:szCs w:val="20"/>
        </w:rPr>
        <w:t>art. 1, cc. 2 e 6, Allegato II.3 al D.lgs. 36/2023</w:t>
      </w:r>
      <w:r w:rsidR="002A2764">
        <w:rPr>
          <w:rFonts w:ascii="Roma Neue" w:hAnsi="Roma Neue" w:cs="Arial"/>
          <w:i/>
          <w:iCs/>
          <w:sz w:val="20"/>
          <w:szCs w:val="20"/>
        </w:rPr>
        <w:t>)</w:t>
      </w:r>
      <w:r w:rsidR="002A2764" w:rsidRPr="002A2764">
        <w:rPr>
          <w:rFonts w:ascii="Roma Neue" w:hAnsi="Roma Neue" w:cs="Arial"/>
          <w:sz w:val="20"/>
          <w:szCs w:val="20"/>
        </w:rPr>
        <w:t xml:space="preserve">;  </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7BC505C2" w14:textId="4AF0FBC5" w:rsidR="00AE11B1" w:rsidRPr="001D0C3B" w:rsidRDefault="001D0C3B" w:rsidP="009B56BF">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xml:space="preserve">,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w:t>
      </w:r>
      <w:r w:rsidR="00AE11B1" w:rsidRPr="001D0C3B">
        <w:rPr>
          <w:rFonts w:ascii="Roma Neue" w:hAnsi="Roma Neue" w:cs="Arial"/>
          <w:sz w:val="20"/>
          <w:szCs w:val="20"/>
        </w:rPr>
        <w:t>aziendali</w:t>
      </w:r>
      <w:r w:rsidR="00AE11B1">
        <w:rPr>
          <w:rFonts w:ascii="Roma Neue" w:hAnsi="Roma Neue" w:cs="Arial"/>
          <w:sz w:val="20"/>
          <w:szCs w:val="20"/>
        </w:rPr>
        <w:t xml:space="preserve"> </w:t>
      </w:r>
      <w:r w:rsidR="00AE11B1" w:rsidRPr="00AE11B1">
        <w:t>(</w:t>
      </w:r>
      <w:r w:rsidR="009B56BF" w:rsidRPr="009B56BF">
        <w:rPr>
          <w:rFonts w:ascii="Roma Neue" w:hAnsi="Roma Neue" w:cs="Arial"/>
          <w:i/>
          <w:iCs/>
          <w:sz w:val="20"/>
          <w:szCs w:val="20"/>
        </w:rPr>
        <w:t>comma 3</w:t>
      </w:r>
      <w:r w:rsidR="009B56BF">
        <w:rPr>
          <w:rFonts w:ascii="Roma Neue" w:hAnsi="Roma Neue" w:cs="Arial"/>
          <w:i/>
          <w:iCs/>
          <w:sz w:val="20"/>
          <w:szCs w:val="20"/>
        </w:rPr>
        <w:t>,</w:t>
      </w:r>
      <w:r w:rsidR="009B56BF">
        <w:t xml:space="preserve"> </w:t>
      </w:r>
      <w:r w:rsidR="00AE11B1" w:rsidRPr="00AE11B1">
        <w:rPr>
          <w:rFonts w:ascii="Roma Neue" w:hAnsi="Roma Neue" w:cs="Arial"/>
          <w:i/>
          <w:iCs/>
          <w:sz w:val="20"/>
          <w:szCs w:val="20"/>
        </w:rPr>
        <w:t xml:space="preserve">art. 1, allegato II.3 </w:t>
      </w:r>
      <w:r w:rsidR="002A2764" w:rsidRPr="002A2764">
        <w:rPr>
          <w:rFonts w:ascii="Roma Neue" w:hAnsi="Roma Neue" w:cs="Arial"/>
          <w:i/>
          <w:iCs/>
          <w:sz w:val="20"/>
          <w:szCs w:val="20"/>
        </w:rPr>
        <w:t>al D.lgs. 36/2023</w:t>
      </w:r>
      <w:r w:rsidR="00AE11B1">
        <w:rPr>
          <w:rFonts w:ascii="Roma Neue" w:hAnsi="Roma Neue" w:cs="Arial"/>
          <w:i/>
          <w:iCs/>
          <w:sz w:val="20"/>
          <w:szCs w:val="20"/>
        </w:rPr>
        <w:t>)</w:t>
      </w:r>
      <w:r w:rsidR="009B56BF">
        <w:rPr>
          <w:rFonts w:ascii="Roma Neue" w:hAnsi="Roma Neue" w:cs="Arial"/>
          <w:i/>
          <w:iCs/>
          <w:sz w:val="20"/>
          <w:szCs w:val="20"/>
        </w:rPr>
        <w:t>;</w:t>
      </w:r>
    </w:p>
    <w:p w14:paraId="7D1FFC41" w14:textId="36792D71" w:rsidR="009B56BF" w:rsidRPr="007C67E9" w:rsidRDefault="005C347F" w:rsidP="007C67E9">
      <w:pPr>
        <w:pStyle w:val="Paragrafoelenco"/>
        <w:numPr>
          <w:ilvl w:val="0"/>
          <w:numId w:val="4"/>
        </w:numPr>
        <w:spacing w:after="0" w:line="360" w:lineRule="auto"/>
        <w:ind w:left="426" w:hanging="426"/>
        <w:contextualSpacing/>
        <w:jc w:val="both"/>
        <w:rPr>
          <w:rFonts w:ascii="Roma Neue" w:hAnsi="Roma Neue" w:cs="Arial"/>
          <w:sz w:val="20"/>
          <w:szCs w:val="20"/>
        </w:rPr>
      </w:pPr>
      <w:r>
        <w:rPr>
          <w:rFonts w:ascii="Roma Neue" w:hAnsi="Roma Neue" w:cs="Arial"/>
          <w:sz w:val="20"/>
          <w:szCs w:val="20"/>
        </w:rPr>
        <w:t xml:space="preserve">di </w:t>
      </w:r>
      <w:r w:rsidRPr="005C347F">
        <w:rPr>
          <w:rFonts w:ascii="Roma Neue" w:hAnsi="Roma Neue" w:cs="Arial"/>
          <w:sz w:val="20"/>
          <w:szCs w:val="20"/>
        </w:rPr>
        <w:t>assumersi l’obbligo</w:t>
      </w:r>
      <w:r w:rsidR="001D0C3B" w:rsidRPr="001D0C3B">
        <w:rPr>
          <w:rFonts w:ascii="Roma Neue" w:hAnsi="Roma Neue" w:cs="Arial"/>
          <w:sz w:val="20"/>
          <w:szCs w:val="20"/>
        </w:rPr>
        <w:t xml:space="preserve">, ai sensi dell’art. 1, co. 4, dell’Allegato II.3 al </w:t>
      </w:r>
      <w:r w:rsidR="00F758A6" w:rsidRPr="001D0C3B">
        <w:rPr>
          <w:rFonts w:ascii="Roma Neue" w:hAnsi="Roma Neue" w:cs="Arial"/>
          <w:sz w:val="20"/>
          <w:szCs w:val="20"/>
        </w:rPr>
        <w:t>D.lgs.</w:t>
      </w:r>
      <w:r w:rsidR="001D0C3B" w:rsidRPr="001D0C3B">
        <w:rPr>
          <w:rFonts w:ascii="Roma Neue" w:hAnsi="Roma Neue" w:cs="Arial"/>
          <w:sz w:val="20"/>
          <w:szCs w:val="20"/>
        </w:rPr>
        <w:t xml:space="preserve"> 36/2023, ed in conformità all’art. 9 della </w:t>
      </w:r>
      <w:r w:rsidR="00F629E1">
        <w:rPr>
          <w:rFonts w:ascii="Roma Neue" w:hAnsi="Roma Neue" w:cs="Arial"/>
          <w:sz w:val="20"/>
          <w:szCs w:val="20"/>
        </w:rPr>
        <w:t>L</w:t>
      </w:r>
      <w:r w:rsidR="001D0C3B" w:rsidRPr="001D0C3B">
        <w:rPr>
          <w:rFonts w:ascii="Roma Neue" w:hAnsi="Roma Neue" w:cs="Arial"/>
          <w:sz w:val="20"/>
          <w:szCs w:val="20"/>
        </w:rPr>
        <w:t>ettera di invito, in caso di aggiudicazione</w:t>
      </w:r>
      <w:r w:rsidR="001564CF">
        <w:rPr>
          <w:rFonts w:ascii="Roma Neue" w:hAnsi="Roma Neue" w:cs="Arial"/>
          <w:sz w:val="20"/>
          <w:szCs w:val="20"/>
        </w:rPr>
        <w:t xml:space="preserve"> del contratto</w:t>
      </w:r>
      <w:r w:rsidR="001D0C3B" w:rsidRPr="001D0C3B">
        <w:rPr>
          <w:rFonts w:ascii="Roma Neue" w:hAnsi="Roma Neue" w:cs="Arial"/>
          <w:sz w:val="20"/>
          <w:szCs w:val="20"/>
        </w:rPr>
        <w:t xml:space="preserve">, </w:t>
      </w:r>
      <w:r w:rsidR="001564CF">
        <w:rPr>
          <w:rFonts w:ascii="Roma Neue" w:hAnsi="Roma Neue" w:cs="Arial"/>
          <w:sz w:val="20"/>
          <w:szCs w:val="20"/>
        </w:rPr>
        <w:t xml:space="preserve">di </w:t>
      </w:r>
      <w:r w:rsidR="001D0C3B" w:rsidRPr="001D0C3B">
        <w:rPr>
          <w:rFonts w:ascii="Roma Neue" w:hAnsi="Roma Neue" w:cs="Arial"/>
          <w:sz w:val="20"/>
          <w:szCs w:val="20"/>
        </w:rPr>
        <w:t xml:space="preserve">assicurare una quota pari almeno al </w:t>
      </w:r>
      <w:r w:rsidR="001D0C3B" w:rsidRPr="001D0C3B">
        <w:rPr>
          <w:rFonts w:ascii="Roma Neue" w:hAnsi="Roma Neue" w:cs="Arial"/>
          <w:b/>
          <w:bCs/>
          <w:sz w:val="20"/>
          <w:szCs w:val="20"/>
        </w:rPr>
        <w:t>15%</w:t>
      </w:r>
      <w:r w:rsidR="001D0C3B" w:rsidRPr="001D0C3B">
        <w:rPr>
          <w:rFonts w:ascii="Roma Neue" w:hAnsi="Roma Neue" w:cs="Arial"/>
          <w:sz w:val="20"/>
          <w:szCs w:val="20"/>
        </w:rPr>
        <w:t xml:space="preserve"> (</w:t>
      </w:r>
      <w:r w:rsidR="001D0C3B" w:rsidRPr="007562A5">
        <w:rPr>
          <w:rFonts w:ascii="Roma Neue" w:hAnsi="Roma Neue" w:cs="Arial"/>
          <w:i/>
          <w:iCs/>
          <w:sz w:val="20"/>
          <w:szCs w:val="20"/>
        </w:rPr>
        <w:t>quindici percento</w:t>
      </w:r>
      <w:r w:rsidR="001D0C3B" w:rsidRPr="001D0C3B">
        <w:rPr>
          <w:rFonts w:ascii="Roma Neue" w:hAnsi="Roma Neue" w:cs="Arial"/>
          <w:sz w:val="20"/>
          <w:szCs w:val="20"/>
        </w:rPr>
        <w:t xml:space="preserve">) e al </w:t>
      </w:r>
      <w:r w:rsidR="001D0C3B" w:rsidRPr="001D0C3B">
        <w:rPr>
          <w:rFonts w:ascii="Roma Neue" w:hAnsi="Roma Neue" w:cs="Arial"/>
          <w:b/>
          <w:bCs/>
          <w:sz w:val="20"/>
          <w:szCs w:val="20"/>
        </w:rPr>
        <w:t>30%</w:t>
      </w:r>
      <w:r w:rsidR="001D0C3B" w:rsidRPr="001D0C3B">
        <w:rPr>
          <w:rFonts w:ascii="Roma Neue" w:hAnsi="Roma Neue" w:cs="Arial"/>
          <w:sz w:val="20"/>
          <w:szCs w:val="20"/>
        </w:rPr>
        <w:t xml:space="preserve"> (</w:t>
      </w:r>
      <w:r w:rsidR="001D0C3B" w:rsidRPr="007562A5">
        <w:rPr>
          <w:rFonts w:ascii="Roma Neue" w:hAnsi="Roma Neue" w:cs="Arial"/>
          <w:i/>
          <w:iCs/>
          <w:sz w:val="20"/>
          <w:szCs w:val="20"/>
        </w:rPr>
        <w:t>trenta percento</w:t>
      </w:r>
      <w:r w:rsidR="001D0C3B" w:rsidRPr="001D0C3B">
        <w:rPr>
          <w:rFonts w:ascii="Roma Neue" w:hAnsi="Roma Neue" w:cs="Arial"/>
          <w:sz w:val="20"/>
          <w:szCs w:val="20"/>
        </w:rPr>
        <w:t>), delle nuove assunzioni eventualmente necessarie per l’esecuzione del contratto o per la realizzazione di attività ad esso connesse o strumentali, rispettivamente (</w:t>
      </w:r>
      <w:r w:rsidR="001D0C3B" w:rsidRPr="001D0C3B">
        <w:rPr>
          <w:rFonts w:ascii="Roma Neue" w:hAnsi="Roma Neue" w:cs="Arial"/>
          <w:i/>
          <w:iCs/>
          <w:sz w:val="20"/>
          <w:szCs w:val="20"/>
        </w:rPr>
        <w:t>i</w:t>
      </w:r>
      <w:r w:rsidR="001D0C3B" w:rsidRPr="001D0C3B">
        <w:rPr>
          <w:rFonts w:ascii="Roma Neue" w:hAnsi="Roma Neue" w:cs="Arial"/>
          <w:sz w:val="20"/>
          <w:szCs w:val="20"/>
        </w:rPr>
        <w:t>) all’occupazione femminile e (</w:t>
      </w:r>
      <w:r w:rsidR="001D0C3B" w:rsidRPr="001D0C3B">
        <w:rPr>
          <w:rFonts w:ascii="Roma Neue" w:hAnsi="Roma Neue" w:cs="Arial"/>
          <w:i/>
          <w:iCs/>
          <w:sz w:val="20"/>
          <w:szCs w:val="20"/>
        </w:rPr>
        <w:t>ii</w:t>
      </w:r>
      <w:r w:rsidR="001D0C3B" w:rsidRPr="001D0C3B">
        <w:rPr>
          <w:rFonts w:ascii="Roma Neue" w:hAnsi="Roma Neue" w:cs="Arial"/>
          <w:sz w:val="20"/>
          <w:szCs w:val="20"/>
        </w:rPr>
        <w:t>) all’occupazione giovanile (rivolta a giovani di età inferiore a 36 anni al momento dell’assunzione);</w:t>
      </w:r>
    </w:p>
    <w:p w14:paraId="751A2A89" w14:textId="75B8B11F" w:rsidR="00F758A6" w:rsidRPr="00FD4CEB" w:rsidRDefault="00F758A6" w:rsidP="0027424C">
      <w:pPr>
        <w:numPr>
          <w:ilvl w:val="0"/>
          <w:numId w:val="4"/>
        </w:numPr>
        <w:tabs>
          <w:tab w:val="num" w:pos="360"/>
          <w:tab w:val="num" w:pos="560"/>
        </w:tabs>
        <w:spacing w:after="0" w:line="280" w:lineRule="exact"/>
        <w:ind w:left="425" w:right="11" w:hanging="425"/>
        <w:contextualSpacing/>
        <w:jc w:val="both"/>
        <w:rPr>
          <w:rFonts w:ascii="Roma Neue" w:hAnsi="Roma Neue" w:cs="Arial"/>
          <w:sz w:val="20"/>
          <w:szCs w:val="20"/>
        </w:rPr>
      </w:pPr>
      <w:r>
        <w:rPr>
          <w:rFonts w:ascii="Roma Neue" w:hAnsi="Roma Neue" w:cs="Arial"/>
          <w:sz w:val="20"/>
          <w:szCs w:val="20"/>
        </w:rPr>
        <w:t xml:space="preserve">con riferimento </w:t>
      </w:r>
      <w:r w:rsidRPr="00FD4CEB">
        <w:rPr>
          <w:rFonts w:ascii="Roma Neue" w:hAnsi="Roma Neue" w:cs="Arial"/>
          <w:sz w:val="20"/>
          <w:szCs w:val="20"/>
        </w:rPr>
        <w:t>all’assolvimento degli obblighi di cui alla legge n. 68/1999</w:t>
      </w:r>
      <w:r>
        <w:rPr>
          <w:rFonts w:ascii="Roma Neue" w:hAnsi="Roma Neue" w:cs="Arial"/>
          <w:sz w:val="20"/>
          <w:szCs w:val="20"/>
        </w:rPr>
        <w:t xml:space="preserve">, </w:t>
      </w:r>
      <w:r w:rsidR="00C57FC6">
        <w:rPr>
          <w:rFonts w:ascii="Roma Neue" w:hAnsi="Roma Neue" w:cs="Arial"/>
          <w:sz w:val="20"/>
          <w:szCs w:val="20"/>
        </w:rPr>
        <w:t>nello specifico</w:t>
      </w:r>
      <w:r w:rsidR="00F629E1">
        <w:rPr>
          <w:rFonts w:ascii="Roma Neue" w:hAnsi="Roma Neue" w:cs="Arial"/>
          <w:sz w:val="20"/>
          <w:szCs w:val="20"/>
        </w:rPr>
        <w:t>,</w:t>
      </w:r>
      <w:r w:rsidR="00C57FC6">
        <w:rPr>
          <w:rFonts w:ascii="Roma Neue" w:hAnsi="Roma Neue" w:cs="Arial"/>
          <w:sz w:val="20"/>
          <w:szCs w:val="20"/>
        </w:rPr>
        <w:t xml:space="preserve"> </w:t>
      </w:r>
      <w:r>
        <w:rPr>
          <w:rFonts w:ascii="Roma Neue" w:hAnsi="Roma Neue" w:cs="Arial"/>
          <w:sz w:val="20"/>
          <w:szCs w:val="20"/>
        </w:rPr>
        <w:t xml:space="preserve">dichiara: </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492"/>
        <w:gridCol w:w="637"/>
        <w:gridCol w:w="7812"/>
      </w:tblGrid>
      <w:tr w:rsidR="00F758A6" w:rsidRPr="00FD4CEB" w14:paraId="5798F31D" w14:textId="77777777" w:rsidTr="00E63438">
        <w:trPr>
          <w:trHeight w:val="746"/>
        </w:trPr>
        <w:tc>
          <w:tcPr>
            <w:tcW w:w="492" w:type="dxa"/>
          </w:tcPr>
          <w:p w14:paraId="4B80EBCC" w14:textId="77777777" w:rsidR="00F758A6" w:rsidRPr="00FD4CEB" w:rsidRDefault="00F758A6" w:rsidP="00985383">
            <w:pPr>
              <w:rPr>
                <w:rFonts w:ascii="Roma Neue" w:eastAsiaTheme="minorHAnsi" w:hAnsi="Roma Neue" w:cs="Arial"/>
              </w:rPr>
            </w:pPr>
          </w:p>
          <w:p w14:paraId="2BE2BCF0" w14:textId="44C8CBFC" w:rsidR="00F758A6" w:rsidRPr="00E63438" w:rsidRDefault="00E63438" w:rsidP="00E63438">
            <w:pPr>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34771622"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F758A6" w:rsidRPr="00FD4CEB" w14:paraId="4CD36C77" w14:textId="77777777" w:rsidTr="00E63438">
        <w:trPr>
          <w:trHeight w:val="375"/>
        </w:trPr>
        <w:tc>
          <w:tcPr>
            <w:tcW w:w="492" w:type="dxa"/>
          </w:tcPr>
          <w:p w14:paraId="21B3746E" w14:textId="77777777" w:rsidR="00F758A6" w:rsidRPr="00FD4CEB" w:rsidRDefault="00F758A6" w:rsidP="00985383">
            <w:pPr>
              <w:rPr>
                <w:rFonts w:ascii="Roma Neue" w:eastAsiaTheme="minorHAnsi" w:hAnsi="Roma Neue" w:cs="Arial"/>
              </w:rPr>
            </w:pPr>
          </w:p>
        </w:tc>
        <w:tc>
          <w:tcPr>
            <w:tcW w:w="8449" w:type="dxa"/>
            <w:gridSpan w:val="2"/>
            <w:vAlign w:val="center"/>
          </w:tcPr>
          <w:p w14:paraId="7C867214" w14:textId="77777777" w:rsidR="00F758A6" w:rsidRPr="00FD4CEB" w:rsidRDefault="00F758A6" w:rsidP="00985383">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F758A6" w:rsidRPr="00FD4CEB" w14:paraId="00CEFCF3" w14:textId="77777777" w:rsidTr="00E63438">
        <w:trPr>
          <w:trHeight w:val="532"/>
        </w:trPr>
        <w:tc>
          <w:tcPr>
            <w:tcW w:w="492" w:type="dxa"/>
            <w:vAlign w:val="center"/>
          </w:tcPr>
          <w:p w14:paraId="65F4ED2A" w14:textId="7EBB88EE"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449" w:type="dxa"/>
            <w:gridSpan w:val="2"/>
          </w:tcPr>
          <w:p w14:paraId="003B5F98"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F758A6" w:rsidRPr="00FD4CEB" w14:paraId="3036E6A4" w14:textId="77777777" w:rsidTr="00E63438">
        <w:trPr>
          <w:trHeight w:val="466"/>
        </w:trPr>
        <w:tc>
          <w:tcPr>
            <w:tcW w:w="492" w:type="dxa"/>
            <w:vMerge w:val="restart"/>
          </w:tcPr>
          <w:p w14:paraId="1FCAA8A2" w14:textId="77777777" w:rsidR="00F758A6" w:rsidRPr="00FD4CEB" w:rsidRDefault="00F758A6" w:rsidP="00985383">
            <w:pPr>
              <w:rPr>
                <w:rFonts w:ascii="Roma Neue" w:eastAsiaTheme="minorHAnsi" w:hAnsi="Roma Neue" w:cs="Arial"/>
              </w:rPr>
            </w:pPr>
          </w:p>
        </w:tc>
        <w:tc>
          <w:tcPr>
            <w:tcW w:w="637" w:type="dxa"/>
            <w:vAlign w:val="center"/>
          </w:tcPr>
          <w:p w14:paraId="3CB41319" w14:textId="7B8114D5" w:rsidR="00F758A6" w:rsidRPr="00E63438" w:rsidRDefault="00E63438" w:rsidP="00E63438">
            <w:pPr>
              <w:tabs>
                <w:tab w:val="left" w:pos="426"/>
              </w:tabs>
              <w:rPr>
                <w:rFonts w:ascii="Roma Neue" w:hAnsi="Roma Neue" w:cs="Arial"/>
                <w:i/>
                <w:iCs/>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634D86BD" w14:textId="77777777" w:rsidR="00F758A6" w:rsidRPr="00FD4CEB" w:rsidRDefault="00F758A6" w:rsidP="00985383">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F758A6" w:rsidRPr="00FD4CEB" w14:paraId="4FBE40F3" w14:textId="77777777" w:rsidTr="00E63438">
        <w:trPr>
          <w:trHeight w:val="466"/>
        </w:trPr>
        <w:tc>
          <w:tcPr>
            <w:tcW w:w="492" w:type="dxa"/>
            <w:vMerge/>
          </w:tcPr>
          <w:p w14:paraId="453ADD39" w14:textId="77777777" w:rsidR="00F758A6" w:rsidRPr="00FD4CEB" w:rsidRDefault="00F758A6" w:rsidP="00985383">
            <w:pPr>
              <w:rPr>
                <w:rFonts w:ascii="Roma Neue" w:hAnsi="Roma Neue" w:cs="Arial"/>
                <w:i/>
                <w:iCs/>
              </w:rPr>
            </w:pPr>
          </w:p>
        </w:tc>
        <w:tc>
          <w:tcPr>
            <w:tcW w:w="8449" w:type="dxa"/>
            <w:gridSpan w:val="2"/>
          </w:tcPr>
          <w:p w14:paraId="7E459DA8" w14:textId="77777777" w:rsidR="00F758A6" w:rsidRPr="00FD4CEB" w:rsidRDefault="00F758A6" w:rsidP="00985383">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F758A6" w:rsidRPr="00FD4CEB" w14:paraId="777148E8" w14:textId="77777777" w:rsidTr="0027424C">
        <w:trPr>
          <w:trHeight w:val="1167"/>
        </w:trPr>
        <w:tc>
          <w:tcPr>
            <w:tcW w:w="492" w:type="dxa"/>
          </w:tcPr>
          <w:p w14:paraId="50CE7B20" w14:textId="77777777" w:rsidR="00F758A6" w:rsidRPr="00FD4CEB" w:rsidRDefault="00F758A6" w:rsidP="00985383">
            <w:pPr>
              <w:rPr>
                <w:rFonts w:ascii="Roma Neue" w:eastAsiaTheme="minorHAnsi" w:hAnsi="Roma Neue" w:cs="Arial"/>
              </w:rPr>
            </w:pPr>
          </w:p>
        </w:tc>
        <w:tc>
          <w:tcPr>
            <w:tcW w:w="637" w:type="dxa"/>
          </w:tcPr>
          <w:p w14:paraId="1C565418" w14:textId="77777777" w:rsidR="00F758A6" w:rsidRPr="00FD4CEB" w:rsidRDefault="00F758A6" w:rsidP="00985383">
            <w:pPr>
              <w:rPr>
                <w:rFonts w:ascii="Roma Neue" w:eastAsiaTheme="minorHAnsi" w:hAnsi="Roma Neue" w:cs="Arial"/>
              </w:rPr>
            </w:pPr>
          </w:p>
          <w:p w14:paraId="36E4CB8D" w14:textId="2D694B8A"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7812" w:type="dxa"/>
          </w:tcPr>
          <w:p w14:paraId="0261A7DC" w14:textId="3D72E228" w:rsidR="00F758A6" w:rsidRPr="00FD4CEB" w:rsidRDefault="00F758A6" w:rsidP="00985383">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w:t>
            </w:r>
            <w:r w:rsidR="007E5E02">
              <w:rPr>
                <w:rFonts w:ascii="Roma Neue" w:eastAsiaTheme="minorHAnsi" w:hAnsi="Roma Neue" w:cs="Arial"/>
              </w:rPr>
              <w:t>,</w:t>
            </w:r>
            <w:r w:rsidRPr="00FD4CEB">
              <w:rPr>
                <w:rFonts w:ascii="Roma Neue" w:eastAsiaTheme="minorHAnsi" w:hAnsi="Roma Neue" w:cs="Arial"/>
              </w:rPr>
              <w:t xml:space="preserve"> pur avendo un numero di dipendenti pari o superiore a 15, non rientra negli obblighi imposti dalla legge n. 68/1999</w:t>
            </w:r>
            <w:r w:rsidR="007E5E02">
              <w:rPr>
                <w:rFonts w:ascii="Roma Neue" w:eastAsiaTheme="minorHAnsi" w:hAnsi="Roma Neue" w:cs="Arial"/>
              </w:rPr>
              <w:t xml:space="preserve">, </w:t>
            </w:r>
            <w:r w:rsidRPr="00FD4CEB">
              <w:rPr>
                <w:rFonts w:ascii="Roma Neue" w:eastAsiaTheme="minorHAnsi" w:hAnsi="Roma Neue" w:cs="Arial"/>
              </w:rPr>
              <w:t>in quanto il numero dipendenti computabili nella quota ivi prevista risulta inferiore a 15;</w:t>
            </w:r>
          </w:p>
        </w:tc>
      </w:tr>
    </w:tbl>
    <w:p w14:paraId="499250FB"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52B31340" w14:textId="77777777" w:rsidR="00F758A6" w:rsidRDefault="00F758A6" w:rsidP="00F758A6">
      <w:pPr>
        <w:pStyle w:val="Paragrafoelenco"/>
        <w:spacing w:after="0" w:line="360" w:lineRule="auto"/>
        <w:ind w:left="426"/>
        <w:contextualSpacing/>
        <w:jc w:val="both"/>
        <w:rPr>
          <w:rFonts w:ascii="Roma Neue" w:hAnsi="Roma Neue" w:cs="Arial"/>
          <w:sz w:val="20"/>
          <w:szCs w:val="20"/>
        </w:rPr>
      </w:pPr>
    </w:p>
    <w:p w14:paraId="1DCB38DF" w14:textId="77777777" w:rsidR="00F14925" w:rsidRPr="007C67E9" w:rsidRDefault="00F14925" w:rsidP="007C67E9">
      <w:pPr>
        <w:spacing w:after="12" w:line="360" w:lineRule="auto"/>
        <w:contextualSpacing/>
        <w:jc w:val="both"/>
        <w:rPr>
          <w:rFonts w:ascii="Roma Neue" w:eastAsiaTheme="minorHAnsi" w:hAnsi="Roma Neue" w:cs="Arial"/>
          <w:sz w:val="20"/>
          <w:szCs w:val="20"/>
        </w:rPr>
      </w:pPr>
    </w:p>
    <w:p w14:paraId="0EC6FC65" w14:textId="5B8E52D4" w:rsidR="00F758A6" w:rsidRPr="00321A86" w:rsidRDefault="00F758A6" w:rsidP="00F758A6">
      <w:pPr>
        <w:pStyle w:val="Paragrafoelenco"/>
        <w:numPr>
          <w:ilvl w:val="0"/>
          <w:numId w:val="4"/>
        </w:numPr>
        <w:spacing w:after="12" w:line="360" w:lineRule="auto"/>
        <w:ind w:left="425" w:hanging="426"/>
        <w:contextualSpacing/>
        <w:jc w:val="both"/>
        <w:rPr>
          <w:rFonts w:ascii="Roma Neue" w:eastAsiaTheme="minorHAnsi" w:hAnsi="Roma Neue" w:cs="Arial"/>
          <w:sz w:val="20"/>
          <w:szCs w:val="20"/>
        </w:rPr>
      </w:pPr>
      <w:r>
        <w:rPr>
          <w:rFonts w:ascii="Roma Neue" w:eastAsiaTheme="minorHAnsi" w:hAnsi="Roma Neue" w:cs="Arial"/>
          <w:sz w:val="20"/>
          <w:szCs w:val="20"/>
        </w:rPr>
        <w:t xml:space="preserve">con riferimento alla </w:t>
      </w:r>
      <w:r w:rsidRPr="00FD4CEB">
        <w:rPr>
          <w:rFonts w:ascii="Roma Neue" w:eastAsiaTheme="minorHAnsi" w:hAnsi="Roma Neue" w:cs="Arial"/>
          <w:b/>
          <w:bCs/>
          <w:sz w:val="20"/>
          <w:szCs w:val="20"/>
        </w:rPr>
        <w:t>White list</w:t>
      </w:r>
      <w:r>
        <w:rPr>
          <w:rFonts w:ascii="Roma Neue" w:eastAsiaTheme="minorHAnsi" w:hAnsi="Roma Neue" w:cs="Arial"/>
          <w:b/>
          <w:bCs/>
          <w:sz w:val="20"/>
          <w:szCs w:val="20"/>
        </w:rPr>
        <w:t xml:space="preserve">, </w:t>
      </w:r>
      <w:r w:rsidRPr="00F758A6">
        <w:rPr>
          <w:rFonts w:ascii="Roma Neue" w:eastAsiaTheme="minorHAnsi" w:hAnsi="Roma Neue" w:cs="Arial"/>
          <w:sz w:val="20"/>
          <w:szCs w:val="20"/>
        </w:rPr>
        <w:t>dichiara</w:t>
      </w:r>
      <w:r>
        <w:rPr>
          <w:rFonts w:ascii="Roma Neue" w:eastAsiaTheme="minorHAnsi" w:hAnsi="Roma Neue" w:cs="Arial"/>
          <w:b/>
          <w:bCs/>
          <w:sz w:val="20"/>
          <w:szCs w:val="20"/>
        </w:rPr>
        <w:t>:</w:t>
      </w:r>
    </w:p>
    <w:tbl>
      <w:tblPr>
        <w:tblStyle w:val="Grigliatabella"/>
        <w:tblpPr w:leftFromText="141" w:rightFromText="141" w:vertAnchor="text" w:horzAnchor="page" w:tblpX="1832" w:tblpY="92"/>
        <w:tblW w:w="8926" w:type="dxa"/>
        <w:tblLook w:val="04A0" w:firstRow="1" w:lastRow="0" w:firstColumn="1" w:lastColumn="0" w:noHBand="0" w:noVBand="1"/>
      </w:tblPr>
      <w:tblGrid>
        <w:gridCol w:w="567"/>
        <w:gridCol w:w="8359"/>
      </w:tblGrid>
      <w:tr w:rsidR="00F758A6" w:rsidRPr="00FD4CEB" w14:paraId="4830D469" w14:textId="77777777" w:rsidTr="007E5E02">
        <w:trPr>
          <w:trHeight w:val="781"/>
        </w:trPr>
        <w:tc>
          <w:tcPr>
            <w:tcW w:w="567" w:type="dxa"/>
          </w:tcPr>
          <w:p w14:paraId="394F0006" w14:textId="77777777" w:rsidR="00F758A6" w:rsidRPr="005F1444" w:rsidRDefault="00F758A6" w:rsidP="007E5E02">
            <w:pPr>
              <w:rPr>
                <w:rFonts w:ascii="Arial" w:eastAsiaTheme="minorHAnsi" w:hAnsi="Arial" w:cs="Arial"/>
              </w:rPr>
            </w:pPr>
            <w:bookmarkStart w:id="2" w:name="_Hlk205307489"/>
          </w:p>
          <w:p w14:paraId="26C0C258" w14:textId="543721A9"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4BEC6D7B"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F758A6" w:rsidRPr="00FD4CEB" w14:paraId="198D2A39" w14:textId="77777777" w:rsidTr="007E5E02">
        <w:trPr>
          <w:trHeight w:val="474"/>
        </w:trPr>
        <w:tc>
          <w:tcPr>
            <w:tcW w:w="8926" w:type="dxa"/>
            <w:gridSpan w:val="2"/>
          </w:tcPr>
          <w:p w14:paraId="145199FD"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3F44934D" w14:textId="77777777" w:rsidTr="007E5E02">
        <w:trPr>
          <w:trHeight w:val="1264"/>
        </w:trPr>
        <w:tc>
          <w:tcPr>
            <w:tcW w:w="567" w:type="dxa"/>
          </w:tcPr>
          <w:p w14:paraId="57997FBB" w14:textId="77777777" w:rsidR="00F758A6" w:rsidRPr="005F1444" w:rsidRDefault="00F758A6" w:rsidP="007E5E02">
            <w:pPr>
              <w:rPr>
                <w:rFonts w:ascii="Arial" w:eastAsiaTheme="minorHAnsi" w:hAnsi="Arial" w:cs="Arial"/>
              </w:rPr>
            </w:pPr>
          </w:p>
          <w:p w14:paraId="13791B30" w14:textId="77777777" w:rsidR="00A272DF" w:rsidRDefault="00A272DF" w:rsidP="00E63438">
            <w:pPr>
              <w:rPr>
                <w:rFonts w:ascii="Arial" w:hAnsi="Arial" w:cs="Arial"/>
                <w:b/>
              </w:rPr>
            </w:pPr>
          </w:p>
          <w:p w14:paraId="36C61D86" w14:textId="2B706FAD" w:rsidR="00F758A6" w:rsidRPr="00E63438" w:rsidRDefault="00E63438" w:rsidP="00E63438">
            <w:pPr>
              <w:rPr>
                <w:rFonts w:ascii="Roma Neue" w:eastAsiaTheme="minorHAnsi"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9" w:type="dxa"/>
          </w:tcPr>
          <w:p w14:paraId="6967696E"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F758A6">
              <w:rPr>
                <w:rFonts w:ascii="Roma Neue" w:hAnsi="Roma Neue" w:cs="Arial"/>
                <w:bCs/>
                <w:i/>
                <w:iCs/>
                <w:u w:val="single"/>
              </w:rPr>
              <w:t>Allegare copia dell’istanza di rinnovo dell’iscrizione</w:t>
            </w:r>
            <w:r w:rsidRPr="00177EBF">
              <w:rPr>
                <w:rFonts w:ascii="Roma Neue" w:hAnsi="Roma Neue" w:cs="Arial"/>
                <w:bCs/>
              </w:rPr>
              <w:t>)</w:t>
            </w:r>
          </w:p>
        </w:tc>
      </w:tr>
      <w:tr w:rsidR="00F758A6" w:rsidRPr="00FD4CEB" w14:paraId="0D269315" w14:textId="77777777" w:rsidTr="007E5E02">
        <w:trPr>
          <w:trHeight w:val="474"/>
        </w:trPr>
        <w:tc>
          <w:tcPr>
            <w:tcW w:w="8926" w:type="dxa"/>
            <w:gridSpan w:val="2"/>
          </w:tcPr>
          <w:p w14:paraId="44D3D1DB" w14:textId="77777777" w:rsidR="00F758A6" w:rsidRPr="00A164F4" w:rsidRDefault="00F758A6" w:rsidP="007E5E02">
            <w:pPr>
              <w:rPr>
                <w:rFonts w:ascii="Roma Neue" w:hAnsi="Roma Neue" w:cs="Arial"/>
                <w:b/>
                <w:bCs/>
                <w:i/>
                <w:iCs/>
              </w:rPr>
            </w:pPr>
            <w:r w:rsidRPr="00A164F4">
              <w:rPr>
                <w:rFonts w:ascii="Roma Neue" w:hAnsi="Roma Neue" w:cs="Arial"/>
                <w:b/>
                <w:bCs/>
                <w:i/>
                <w:iCs/>
              </w:rPr>
              <w:t>Oppure,</w:t>
            </w:r>
          </w:p>
        </w:tc>
      </w:tr>
      <w:tr w:rsidR="00F758A6" w:rsidRPr="00FD4CEB" w14:paraId="5D4C08C5" w14:textId="77777777" w:rsidTr="007E5E02">
        <w:trPr>
          <w:trHeight w:val="734"/>
        </w:trPr>
        <w:tc>
          <w:tcPr>
            <w:tcW w:w="567" w:type="dxa"/>
          </w:tcPr>
          <w:p w14:paraId="1BE53BE9" w14:textId="77777777" w:rsidR="00F758A6" w:rsidRPr="005F1444" w:rsidRDefault="00F758A6" w:rsidP="007E5E02">
            <w:pPr>
              <w:rPr>
                <w:rFonts w:ascii="Arial" w:eastAsiaTheme="minorHAnsi" w:hAnsi="Arial" w:cs="Arial"/>
              </w:rPr>
            </w:pPr>
          </w:p>
          <w:p w14:paraId="443824B9" w14:textId="6300E415" w:rsidR="00F758A6" w:rsidRPr="00E63438" w:rsidRDefault="00E63438" w:rsidP="00E63438">
            <w:pPr>
              <w:rPr>
                <w:rFonts w:ascii="Roma Neue" w:hAnsi="Roma Neue"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38E5A732" w14:textId="77777777" w:rsidR="00F758A6" w:rsidRPr="00FD4CEB" w:rsidRDefault="00F758A6" w:rsidP="00E63438">
            <w:pPr>
              <w:spacing w:before="120" w:after="120" w:line="280" w:lineRule="exact"/>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3"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3"/>
            <w:r w:rsidRPr="00FD4CEB">
              <w:rPr>
                <w:rFonts w:ascii="Roma Neue" w:hAnsi="Roma Neue" w:cs="Arial"/>
              </w:rPr>
              <w:t xml:space="preserve"> competente;</w:t>
            </w:r>
          </w:p>
        </w:tc>
      </w:tr>
      <w:tr w:rsidR="007C67E9" w:rsidRPr="00FD4CEB" w14:paraId="16019DF5" w14:textId="77777777" w:rsidTr="00002396">
        <w:trPr>
          <w:trHeight w:val="289"/>
        </w:trPr>
        <w:tc>
          <w:tcPr>
            <w:tcW w:w="8926" w:type="dxa"/>
            <w:gridSpan w:val="2"/>
          </w:tcPr>
          <w:p w14:paraId="5CADE39B" w14:textId="26B2C1B2" w:rsidR="007C67E9" w:rsidRDefault="007C67E9" w:rsidP="00E63438">
            <w:pPr>
              <w:spacing w:before="120" w:after="120" w:line="280" w:lineRule="exact"/>
              <w:jc w:val="both"/>
              <w:rPr>
                <w:rFonts w:ascii="Roma Neue" w:hAnsi="Roma Neue" w:cs="Arial"/>
              </w:rPr>
            </w:pPr>
            <w:r w:rsidRPr="00A164F4">
              <w:rPr>
                <w:rFonts w:ascii="Roma Neue" w:hAnsi="Roma Neue" w:cs="Arial"/>
                <w:b/>
                <w:bCs/>
                <w:i/>
                <w:iCs/>
              </w:rPr>
              <w:t>Oppure,</w:t>
            </w:r>
          </w:p>
        </w:tc>
      </w:tr>
      <w:tr w:rsidR="007C67E9" w:rsidRPr="00FD4CEB" w14:paraId="00E62853" w14:textId="77777777" w:rsidTr="007E5E02">
        <w:trPr>
          <w:trHeight w:val="734"/>
        </w:trPr>
        <w:tc>
          <w:tcPr>
            <w:tcW w:w="567" w:type="dxa"/>
          </w:tcPr>
          <w:p w14:paraId="6A341255" w14:textId="77777777" w:rsidR="007C67E9" w:rsidRDefault="007C67E9" w:rsidP="007E5E02">
            <w:pPr>
              <w:rPr>
                <w:rFonts w:ascii="Arial" w:hAnsi="Arial" w:cs="Arial"/>
                <w:b/>
              </w:rPr>
            </w:pPr>
          </w:p>
          <w:p w14:paraId="06731003" w14:textId="77777777" w:rsidR="007C67E9" w:rsidRDefault="007C67E9" w:rsidP="007E5E02">
            <w:pPr>
              <w:rPr>
                <w:rFonts w:ascii="Arial" w:hAnsi="Arial" w:cs="Arial"/>
                <w:b/>
              </w:rPr>
            </w:pPr>
          </w:p>
          <w:p w14:paraId="4E6C1627" w14:textId="6AB03F23" w:rsidR="007C67E9" w:rsidRPr="005F1444" w:rsidRDefault="007C67E9" w:rsidP="007E5E02">
            <w:pPr>
              <w:rPr>
                <w:rFonts w:ascii="Arial" w:eastAsiaTheme="minorHAnsi" w:hAnsi="Arial" w:cs="Arial"/>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p>
        </w:tc>
        <w:tc>
          <w:tcPr>
            <w:tcW w:w="8359" w:type="dxa"/>
          </w:tcPr>
          <w:p w14:paraId="239AB388" w14:textId="11DADE6D" w:rsidR="007C67E9" w:rsidRDefault="007C67E9" w:rsidP="00E63438">
            <w:pPr>
              <w:spacing w:before="120" w:after="120" w:line="280" w:lineRule="exact"/>
              <w:jc w:val="both"/>
              <w:rPr>
                <w:rFonts w:ascii="Roma Neue" w:hAnsi="Roma Neue" w:cs="Arial"/>
              </w:rPr>
            </w:pPr>
            <w:r w:rsidRPr="007C67E9">
              <w:rPr>
                <w:rFonts w:ascii="Roma Neue" w:hAnsi="Roma Neue" w:cs="Arial"/>
              </w:rPr>
              <w:t>che, alla data di scadenza del termine per la presentazione delle offerte, non è iscritto nella White List e, che l’esecuzione delle attività, previste in appalto, riconducibili a quelle elencate dal co. 53 dell’art. 1 della Legge 190/2012 e s.m.i. è demandata a un subappaltatore o subcontraente in possesso di idonea iscrizione nella White list [in</w:t>
            </w:r>
            <w:r w:rsidRPr="007C67E9">
              <w:rPr>
                <w:rFonts w:ascii="Roma Neue" w:hAnsi="Roma Neue" w:cs="Arial"/>
                <w:i/>
                <w:iCs/>
              </w:rPr>
              <w:t xml:space="preserve"> tale caso deve essere coerentemente compilato il DGUE</w:t>
            </w:r>
            <w:r w:rsidRPr="007C67E9">
              <w:rPr>
                <w:rFonts w:ascii="Roma Neue" w:hAnsi="Roma Neue" w:cs="Arial"/>
              </w:rPr>
              <w:t xml:space="preserve"> ];</w:t>
            </w:r>
          </w:p>
        </w:tc>
      </w:tr>
      <w:bookmarkEnd w:id="2"/>
    </w:tbl>
    <w:p w14:paraId="3DF1DE93" w14:textId="77777777" w:rsidR="00F758A6" w:rsidRPr="00057AFE"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02F4849F"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AC4A8C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C6221D1"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67EB0A8"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BE3765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5893A90"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431165DD"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268F1C2A" w14:textId="77777777" w:rsidR="00F758A6" w:rsidRDefault="00F758A6" w:rsidP="00F758A6">
      <w:pPr>
        <w:tabs>
          <w:tab w:val="num" w:pos="560"/>
          <w:tab w:val="num" w:pos="644"/>
          <w:tab w:val="num" w:pos="1276"/>
        </w:tabs>
        <w:spacing w:before="120" w:after="0" w:line="240" w:lineRule="auto"/>
        <w:ind w:right="11"/>
        <w:jc w:val="both"/>
        <w:rPr>
          <w:rFonts w:ascii="Roma Neue" w:hAnsi="Roma Neue" w:cs="Arial"/>
          <w:sz w:val="20"/>
          <w:szCs w:val="20"/>
        </w:rPr>
      </w:pPr>
    </w:p>
    <w:p w14:paraId="1A16B69D" w14:textId="77777777" w:rsidR="00F758A6" w:rsidRDefault="00F758A6" w:rsidP="00F758A6">
      <w:pPr>
        <w:spacing w:afterLines="70" w:after="168" w:line="360" w:lineRule="auto"/>
        <w:contextualSpacing/>
        <w:jc w:val="both"/>
        <w:rPr>
          <w:rFonts w:ascii="Roma Neue" w:hAnsi="Roma Neue" w:cs="Arial"/>
          <w:sz w:val="20"/>
          <w:szCs w:val="20"/>
        </w:rPr>
      </w:pPr>
    </w:p>
    <w:p w14:paraId="299255DA" w14:textId="77777777" w:rsidR="00E63438" w:rsidRDefault="00E63438" w:rsidP="00E63438">
      <w:pPr>
        <w:tabs>
          <w:tab w:val="num" w:pos="360"/>
          <w:tab w:val="num" w:pos="560"/>
        </w:tabs>
        <w:spacing w:before="120" w:after="70" w:line="360" w:lineRule="auto"/>
        <w:ind w:right="11"/>
        <w:contextualSpacing/>
        <w:jc w:val="both"/>
        <w:rPr>
          <w:rFonts w:ascii="Roma Neue" w:hAnsi="Roma Neue" w:cs="Arial"/>
          <w:b/>
          <w:bCs/>
          <w:i/>
          <w:iCs/>
          <w:sz w:val="20"/>
          <w:szCs w:val="20"/>
        </w:rPr>
      </w:pPr>
    </w:p>
    <w:p w14:paraId="3FB0EDE0"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5218EAC4"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2D9498FD"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6867A956"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63548F9A" w14:textId="77777777" w:rsidR="00A272DF" w:rsidRDefault="00A272DF" w:rsidP="00F14925">
      <w:pPr>
        <w:tabs>
          <w:tab w:val="num" w:pos="360"/>
          <w:tab w:val="num" w:pos="560"/>
        </w:tabs>
        <w:spacing w:after="0" w:line="280" w:lineRule="exact"/>
        <w:ind w:left="425" w:right="11"/>
        <w:contextualSpacing/>
        <w:jc w:val="both"/>
        <w:rPr>
          <w:rFonts w:ascii="Roma Neue" w:hAnsi="Roma Neue" w:cs="Arial"/>
          <w:b/>
          <w:bCs/>
          <w:i/>
          <w:iCs/>
          <w:sz w:val="20"/>
          <w:szCs w:val="20"/>
        </w:rPr>
      </w:pPr>
    </w:p>
    <w:p w14:paraId="1E465367" w14:textId="77777777" w:rsidR="00A272DF" w:rsidRDefault="00A272DF" w:rsidP="000D29AA">
      <w:pPr>
        <w:tabs>
          <w:tab w:val="num" w:pos="360"/>
          <w:tab w:val="num" w:pos="560"/>
        </w:tabs>
        <w:spacing w:after="0" w:line="280" w:lineRule="exact"/>
        <w:ind w:right="11"/>
        <w:contextualSpacing/>
        <w:jc w:val="both"/>
        <w:rPr>
          <w:rFonts w:ascii="Roma Neue" w:hAnsi="Roma Neue" w:cs="Arial"/>
          <w:b/>
          <w:bCs/>
          <w:i/>
          <w:iCs/>
          <w:sz w:val="20"/>
          <w:szCs w:val="20"/>
        </w:rPr>
      </w:pPr>
    </w:p>
    <w:p w14:paraId="3EDD88C5" w14:textId="77777777" w:rsidR="00A272DF" w:rsidRDefault="00A272DF" w:rsidP="000D29AA">
      <w:pPr>
        <w:tabs>
          <w:tab w:val="num" w:pos="360"/>
          <w:tab w:val="num" w:pos="560"/>
        </w:tabs>
        <w:spacing w:after="0" w:line="280" w:lineRule="exact"/>
        <w:ind w:right="11"/>
        <w:contextualSpacing/>
        <w:jc w:val="both"/>
        <w:rPr>
          <w:rFonts w:ascii="Roma Neue" w:hAnsi="Roma Neue" w:cs="Arial"/>
          <w:b/>
          <w:bCs/>
          <w:i/>
          <w:iCs/>
          <w:sz w:val="20"/>
          <w:szCs w:val="20"/>
        </w:rPr>
      </w:pPr>
    </w:p>
    <w:p w14:paraId="11926B76" w14:textId="5E6F0962" w:rsidR="00F14925" w:rsidRDefault="00F057CE" w:rsidP="000D29AA">
      <w:pPr>
        <w:tabs>
          <w:tab w:val="num" w:pos="360"/>
          <w:tab w:val="num" w:pos="560"/>
        </w:tabs>
        <w:spacing w:after="0" w:line="280" w:lineRule="exact"/>
        <w:ind w:left="425" w:right="11"/>
        <w:contextualSpacing/>
        <w:jc w:val="both"/>
        <w:rPr>
          <w:rFonts w:ascii="Roma Neue" w:hAnsi="Roma Neue" w:cs="Arial"/>
          <w:b/>
          <w:bCs/>
          <w:i/>
          <w:iCs/>
          <w:sz w:val="20"/>
          <w:szCs w:val="20"/>
        </w:rPr>
      </w:pPr>
      <w:r>
        <w:rPr>
          <w:rFonts w:ascii="Roma Neue" w:hAnsi="Roma Neue" w:cs="Arial"/>
          <w:b/>
          <w:bCs/>
          <w:i/>
          <w:iCs/>
          <w:sz w:val="20"/>
          <w:szCs w:val="20"/>
        </w:rPr>
        <w:t>A</w:t>
      </w:r>
      <w:r w:rsidR="001E2C38">
        <w:rPr>
          <w:rFonts w:ascii="Roma Neue" w:hAnsi="Roma Neue" w:cs="Arial"/>
          <w:b/>
          <w:bCs/>
          <w:i/>
          <w:iCs/>
          <w:sz w:val="20"/>
          <w:szCs w:val="20"/>
        </w:rPr>
        <w:t xml:space="preserve">d integrazione </w:t>
      </w:r>
      <w:r w:rsidR="003C750E" w:rsidRPr="003C750E">
        <w:rPr>
          <w:rFonts w:ascii="Roma Neue" w:hAnsi="Roma Neue" w:cs="Arial"/>
          <w:b/>
          <w:bCs/>
          <w:i/>
          <w:iCs/>
          <w:sz w:val="20"/>
          <w:szCs w:val="20"/>
        </w:rPr>
        <w:t>di quanto indicato nella Parte I</w:t>
      </w:r>
      <w:r w:rsidR="003C750E">
        <w:rPr>
          <w:rFonts w:ascii="Roma Neue" w:hAnsi="Roma Neue" w:cs="Arial"/>
          <w:b/>
          <w:bCs/>
          <w:i/>
          <w:iCs/>
          <w:sz w:val="20"/>
          <w:szCs w:val="20"/>
        </w:rPr>
        <w:t xml:space="preserve">I, </w:t>
      </w:r>
      <w:r w:rsidR="003C750E" w:rsidRPr="003C750E">
        <w:rPr>
          <w:rFonts w:ascii="Roma Neue" w:hAnsi="Roma Neue" w:cs="Arial"/>
          <w:b/>
          <w:bCs/>
          <w:i/>
          <w:iCs/>
          <w:sz w:val="20"/>
          <w:szCs w:val="20"/>
        </w:rPr>
        <w:t>Sezione D, del DGUE</w:t>
      </w:r>
      <w:r w:rsidR="001E2C38">
        <w:rPr>
          <w:rFonts w:ascii="Roma Neue" w:hAnsi="Roma Neue" w:cs="Arial"/>
          <w:b/>
          <w:bCs/>
          <w:i/>
          <w:iCs/>
          <w:sz w:val="20"/>
          <w:szCs w:val="20"/>
        </w:rPr>
        <w:t>, con riferimento al subappalto</w:t>
      </w:r>
      <w:r>
        <w:rPr>
          <w:rFonts w:ascii="Roma Neue" w:hAnsi="Roma Neue" w:cs="Arial"/>
          <w:b/>
          <w:bCs/>
          <w:i/>
          <w:iCs/>
          <w:sz w:val="20"/>
          <w:szCs w:val="20"/>
        </w:rPr>
        <w:t>:</w:t>
      </w:r>
    </w:p>
    <w:p w14:paraId="65101FA1" w14:textId="77777777" w:rsidR="000D29AA" w:rsidRDefault="000D29AA" w:rsidP="000D29AA">
      <w:pPr>
        <w:tabs>
          <w:tab w:val="num" w:pos="360"/>
          <w:tab w:val="num" w:pos="560"/>
        </w:tabs>
        <w:spacing w:after="0" w:line="240" w:lineRule="exact"/>
        <w:ind w:left="425" w:right="11"/>
        <w:contextualSpacing/>
        <w:jc w:val="both"/>
        <w:rPr>
          <w:rFonts w:ascii="Roma Neue" w:hAnsi="Roma Neue" w:cs="Arial"/>
          <w:b/>
          <w:bCs/>
          <w:i/>
          <w:iCs/>
          <w:sz w:val="20"/>
          <w:szCs w:val="20"/>
        </w:rPr>
      </w:pPr>
    </w:p>
    <w:p w14:paraId="380AC2FD" w14:textId="3FFD4F8C" w:rsidR="001E2C38" w:rsidRPr="00B21AB9" w:rsidRDefault="001E2C38" w:rsidP="00B21AB9">
      <w:pPr>
        <w:pStyle w:val="Paragrafoelenco"/>
        <w:numPr>
          <w:ilvl w:val="0"/>
          <w:numId w:val="4"/>
        </w:numPr>
        <w:spacing w:after="12" w:line="360" w:lineRule="auto"/>
        <w:ind w:left="425" w:hanging="426"/>
        <w:contextualSpacing/>
        <w:jc w:val="both"/>
        <w:rPr>
          <w:rFonts w:ascii="Roma Neue" w:hAnsi="Roma Neue" w:cs="Arial"/>
          <w:sz w:val="20"/>
          <w:szCs w:val="20"/>
        </w:rPr>
      </w:pPr>
      <w:r w:rsidRPr="00B21AB9">
        <w:rPr>
          <w:rFonts w:ascii="Roma Neue" w:hAnsi="Roma Neue" w:cs="Arial"/>
          <w:sz w:val="20"/>
          <w:szCs w:val="20"/>
        </w:rPr>
        <w:t>dichiara</w:t>
      </w:r>
      <w:r w:rsidRPr="00B21AB9">
        <w:rPr>
          <w:rFonts w:ascii="Roma Neue" w:hAnsi="Roma Neue" w:cs="Arial"/>
          <w:b/>
          <w:bCs/>
          <w:sz w:val="20"/>
          <w:szCs w:val="20"/>
        </w:rPr>
        <w:t>:</w:t>
      </w:r>
    </w:p>
    <w:p w14:paraId="0FE72E2B" w14:textId="29591E17" w:rsidR="001E2C38" w:rsidRPr="00E63438" w:rsidRDefault="00E63438" w:rsidP="00E63438">
      <w:pPr>
        <w:spacing w:before="120" w:after="70" w:line="360" w:lineRule="auto"/>
        <w:ind w:right="11" w:firstLine="425"/>
        <w:contextualSpacing/>
        <w:jc w:val="both"/>
        <w:rPr>
          <w:rFonts w:ascii="Roma Neue" w:hAnsi="Roma Neue" w:cs="Arial"/>
          <w:sz w:val="20"/>
          <w:szCs w:val="20"/>
        </w:rPr>
      </w:pPr>
      <w:r>
        <w:rPr>
          <w:rFonts w:ascii="Arial" w:hAnsi="Arial" w:cs="Arial"/>
          <w:b/>
        </w:rPr>
        <w:t xml:space="preserve"> </w:t>
      </w: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r>
        <w:rPr>
          <w:rFonts w:ascii="Arial" w:hAnsi="Arial" w:cs="Arial"/>
          <w:b/>
        </w:rPr>
        <w:t xml:space="preserve"> </w:t>
      </w:r>
      <w:r w:rsidR="001E2C38" w:rsidRPr="00E63438">
        <w:rPr>
          <w:rFonts w:ascii="Roma Neue" w:hAnsi="Roma Neue" w:cs="Arial"/>
          <w:bCs/>
          <w:sz w:val="20"/>
          <w:szCs w:val="20"/>
        </w:rPr>
        <w:t xml:space="preserve">di non ricorrere all’istituto del Subappalto, ai sensi dell’art. 119 del D.lgs. n. 36/2023; </w:t>
      </w:r>
    </w:p>
    <w:p w14:paraId="32E2DB53" w14:textId="77777777" w:rsidR="001E2C38" w:rsidRPr="0001610A" w:rsidRDefault="001E2C38" w:rsidP="001E2C38">
      <w:pPr>
        <w:pStyle w:val="Paragrafoelenco"/>
        <w:ind w:left="426" w:firstLine="282"/>
        <w:rPr>
          <w:rFonts w:ascii="Roma Neue" w:hAnsi="Roma Neue" w:cs="Arial"/>
          <w:b/>
          <w:bCs/>
          <w:i/>
          <w:iCs/>
          <w:sz w:val="20"/>
          <w:szCs w:val="20"/>
        </w:rPr>
      </w:pPr>
      <w:r w:rsidRPr="001D0C3B">
        <w:rPr>
          <w:rFonts w:ascii="Roma Neue" w:hAnsi="Roma Neue" w:cs="Arial"/>
          <w:b/>
          <w:bCs/>
          <w:i/>
          <w:iCs/>
          <w:sz w:val="20"/>
          <w:szCs w:val="20"/>
        </w:rPr>
        <w:t>[ovvero</w:t>
      </w:r>
      <w:r>
        <w:rPr>
          <w:rFonts w:ascii="Roma Neue" w:hAnsi="Roma Neue" w:cs="Arial"/>
          <w:b/>
          <w:bCs/>
          <w:i/>
          <w:iCs/>
          <w:sz w:val="20"/>
          <w:szCs w:val="20"/>
        </w:rPr>
        <w:t>,</w:t>
      </w:r>
      <w:r w:rsidRPr="001D0C3B">
        <w:rPr>
          <w:rFonts w:ascii="Roma Neue" w:hAnsi="Roma Neue" w:cs="Arial"/>
          <w:b/>
          <w:bCs/>
          <w:i/>
          <w:iCs/>
          <w:sz w:val="20"/>
          <w:szCs w:val="20"/>
        </w:rPr>
        <w:t xml:space="preserve"> in alternativa] </w:t>
      </w:r>
    </w:p>
    <w:p w14:paraId="4404BF5E" w14:textId="1CF3A13A" w:rsidR="001E2C38" w:rsidRPr="00E63438" w:rsidRDefault="00E63438" w:rsidP="00E63438">
      <w:pPr>
        <w:spacing w:before="120" w:after="70" w:line="360" w:lineRule="auto"/>
        <w:ind w:left="851" w:right="11" w:hanging="425"/>
        <w:contextualSpacing/>
        <w:jc w:val="both"/>
        <w:rPr>
          <w:rFonts w:ascii="Roma Neue" w:hAnsi="Roma Neue" w:cs="Arial"/>
          <w:color w:val="000000"/>
          <w:kern w:val="2"/>
          <w:sz w:val="20"/>
          <w:szCs w:val="20"/>
          <w:lang w:eastAsia="it-IT"/>
          <w14:ligatures w14:val="standardContextu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sidR="001E2C38" w:rsidRPr="00E63438">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001E2C38" w:rsidRPr="00E63438">
        <w:rPr>
          <w:rFonts w:ascii="Roma Neue" w:hAnsi="Roma Neue" w:cs="Arial"/>
          <w:i/>
          <w:iCs/>
          <w:color w:val="000000"/>
          <w:kern w:val="2"/>
          <w:sz w:val="20"/>
          <w:szCs w:val="20"/>
          <w:u w:val="single"/>
          <w:lang w:eastAsia="it-IT"/>
          <w14:ligatures w14:val="standardContextual"/>
        </w:rPr>
        <w:t>NB</w:t>
      </w:r>
      <w:r w:rsidR="007B630B">
        <w:rPr>
          <w:rFonts w:ascii="Roma Neue" w:hAnsi="Roma Neue" w:cs="Arial"/>
          <w:i/>
          <w:iCs/>
          <w:color w:val="000000"/>
          <w:kern w:val="2"/>
          <w:sz w:val="20"/>
          <w:szCs w:val="20"/>
          <w:u w:val="single"/>
          <w:lang w:eastAsia="it-IT"/>
          <w14:ligatures w14:val="standardContextual"/>
        </w:rPr>
        <w:t>*</w:t>
      </w:r>
      <w:r w:rsidR="001E2C38" w:rsidRPr="00E63438">
        <w:rPr>
          <w:rFonts w:ascii="Roma Neue" w:hAnsi="Roma Neue" w:cs="Arial"/>
          <w:i/>
          <w:iCs/>
          <w:color w:val="000000"/>
          <w:kern w:val="2"/>
          <w:sz w:val="20"/>
          <w:szCs w:val="20"/>
          <w:u w:val="single"/>
          <w:lang w:eastAsia="it-IT"/>
          <w14:ligatures w14:val="standardContextual"/>
        </w:rPr>
        <w:t>: Si raccomanda di rendere dichiarazioni pienamente coerenti con quanto riportato nel DGUE ed in conformità all’art. 8 della Lettera di invito</w:t>
      </w:r>
      <w:r w:rsidR="001E2C38" w:rsidRPr="00E63438">
        <w:rPr>
          <w:rFonts w:ascii="Roma Neue" w:hAnsi="Roma Neue" w:cs="Arial"/>
          <w:color w:val="000000"/>
          <w:kern w:val="2"/>
          <w:sz w:val="20"/>
          <w:szCs w:val="20"/>
          <w:lang w:eastAsia="it-IT"/>
          <w14:ligatures w14:val="standardContextual"/>
        </w:rPr>
        <w:t>)</w:t>
      </w:r>
      <w:r w:rsidR="003C750E">
        <w:rPr>
          <w:rFonts w:ascii="Roma Neue" w:hAnsi="Roma Neue" w:cs="Arial"/>
          <w:color w:val="000000"/>
          <w:kern w:val="2"/>
          <w:sz w:val="20"/>
          <w:szCs w:val="20"/>
          <w:lang w:eastAsia="it-IT"/>
          <w14:ligatures w14:val="standardContextual"/>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68"/>
        <w:gridCol w:w="2835"/>
      </w:tblGrid>
      <w:tr w:rsidR="001E2C38" w:rsidRPr="00FD4CEB" w14:paraId="2F77EFDF" w14:textId="77777777" w:rsidTr="00F057CE">
        <w:trPr>
          <w:trHeight w:val="425"/>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E462E" w14:textId="7D2077B9" w:rsidR="001E2C38" w:rsidRPr="00191577" w:rsidRDefault="005B302D"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Lavorazioni</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46FBB2" w14:textId="177C65A3" w:rsidR="001E2C38" w:rsidRPr="00191577" w:rsidRDefault="007B630B" w:rsidP="00191577">
            <w:pPr>
              <w:tabs>
                <w:tab w:val="num" w:pos="560"/>
                <w:tab w:val="num" w:pos="644"/>
              </w:tabs>
              <w:spacing w:after="0" w:line="240" w:lineRule="auto"/>
              <w:ind w:right="11"/>
              <w:jc w:val="center"/>
              <w:rPr>
                <w:rFonts w:ascii="Roma Neue" w:hAnsi="Roma Neue" w:cs="Arial"/>
                <w:b/>
                <w:bCs/>
                <w:sz w:val="20"/>
                <w:szCs w:val="20"/>
              </w:rPr>
            </w:pPr>
            <w:r>
              <w:rPr>
                <w:rFonts w:ascii="Roma Neue" w:hAnsi="Roma Neue" w:cs="Arial"/>
                <w:b/>
                <w:bCs/>
                <w:sz w:val="20"/>
                <w:szCs w:val="20"/>
              </w:rPr>
              <w:t xml:space="preserve">  </w:t>
            </w:r>
            <w:r w:rsidR="001E2C38" w:rsidRPr="00191577">
              <w:rPr>
                <w:rFonts w:ascii="Roma Neue" w:hAnsi="Roma Neue" w:cs="Arial"/>
                <w:b/>
                <w:bCs/>
                <w:sz w:val="20"/>
                <w:szCs w:val="20"/>
              </w:rPr>
              <w:t>Categoria SOA</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32C337" w14:textId="77777777" w:rsidR="001E2C38" w:rsidRPr="00191577" w:rsidRDefault="001E2C38" w:rsidP="00191577">
            <w:pPr>
              <w:tabs>
                <w:tab w:val="num" w:pos="560"/>
                <w:tab w:val="num" w:pos="644"/>
              </w:tabs>
              <w:spacing w:after="0" w:line="240" w:lineRule="auto"/>
              <w:ind w:right="11"/>
              <w:jc w:val="center"/>
              <w:rPr>
                <w:rFonts w:ascii="Roma Neue" w:hAnsi="Roma Neue" w:cs="Arial"/>
                <w:b/>
                <w:bCs/>
                <w:sz w:val="20"/>
                <w:szCs w:val="20"/>
              </w:rPr>
            </w:pPr>
            <w:r w:rsidRPr="00191577">
              <w:rPr>
                <w:rFonts w:ascii="Roma Neue" w:hAnsi="Roma Neue" w:cs="Arial"/>
                <w:b/>
                <w:bCs/>
                <w:sz w:val="20"/>
                <w:szCs w:val="20"/>
              </w:rPr>
              <w:t>Quota %</w:t>
            </w:r>
          </w:p>
        </w:tc>
      </w:tr>
      <w:tr w:rsidR="001E2C38" w:rsidRPr="00FD4CEB" w14:paraId="72608D75"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2739FE27" w14:textId="256A68B3"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D7E439" w14:textId="1A1C1E5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535B588A" w14:textId="674FE0B8"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E2C38" w:rsidRPr="00FD4CEB" w14:paraId="2DE11A0E" w14:textId="77777777" w:rsidTr="00F057CE">
        <w:trPr>
          <w:trHeight w:val="510"/>
        </w:trPr>
        <w:tc>
          <w:tcPr>
            <w:tcW w:w="2835" w:type="dxa"/>
            <w:tcBorders>
              <w:top w:val="single" w:sz="4" w:space="0" w:color="auto"/>
              <w:left w:val="single" w:sz="4" w:space="0" w:color="auto"/>
              <w:bottom w:val="single" w:sz="4" w:space="0" w:color="auto"/>
              <w:right w:val="single" w:sz="4" w:space="0" w:color="auto"/>
            </w:tcBorders>
            <w:vAlign w:val="center"/>
          </w:tcPr>
          <w:p w14:paraId="7D1FADD9" w14:textId="7C227A6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35D50D9" w14:textId="51BE0972"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835" w:type="dxa"/>
            <w:tcBorders>
              <w:top w:val="single" w:sz="4" w:space="0" w:color="auto"/>
              <w:left w:val="single" w:sz="4" w:space="0" w:color="auto"/>
              <w:bottom w:val="single" w:sz="4" w:space="0" w:color="auto"/>
              <w:right w:val="single" w:sz="4" w:space="0" w:color="auto"/>
            </w:tcBorders>
            <w:vAlign w:val="center"/>
          </w:tcPr>
          <w:p w14:paraId="6DF367C6" w14:textId="7E6CE0D6" w:rsidR="001E2C38" w:rsidRPr="00FD4CEB" w:rsidRDefault="009C067C" w:rsidP="00985383">
            <w:pPr>
              <w:tabs>
                <w:tab w:val="num" w:pos="560"/>
                <w:tab w:val="num" w:pos="644"/>
              </w:tabs>
              <w:spacing w:before="120" w:after="0" w:line="280" w:lineRule="exact"/>
              <w:ind w:left="555" w:right="11"/>
              <w:jc w:val="both"/>
              <w:rPr>
                <w:rFonts w:ascii="Roma Neue" w:hAnsi="Roma Neue" w:cs="Arial"/>
                <w:sz w:val="20"/>
                <w:szCs w:val="20"/>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12CD0FCB" w14:textId="77777777" w:rsidR="007C67E9" w:rsidRDefault="007C67E9" w:rsidP="007C67E9">
      <w:pPr>
        <w:spacing w:after="0" w:line="240" w:lineRule="auto"/>
        <w:ind w:left="851" w:right="11"/>
        <w:contextualSpacing/>
        <w:jc w:val="both"/>
        <w:rPr>
          <w:rFonts w:ascii="Roma Neue" w:hAnsi="Roma Neue" w:cs="Arial"/>
          <w:b/>
          <w:sz w:val="20"/>
          <w:szCs w:val="20"/>
          <w:u w:val="single"/>
        </w:rPr>
      </w:pPr>
    </w:p>
    <w:p w14:paraId="5B9AC468" w14:textId="27DADFEB" w:rsidR="003C750E" w:rsidRPr="00786EEB" w:rsidRDefault="007B630B" w:rsidP="007B630B">
      <w:pPr>
        <w:spacing w:before="120" w:after="70" w:line="360" w:lineRule="auto"/>
        <w:ind w:left="851" w:right="11"/>
        <w:contextualSpacing/>
        <w:jc w:val="both"/>
        <w:rPr>
          <w:rFonts w:ascii="Roma Neue" w:hAnsi="Roma Neue" w:cs="Arial"/>
          <w:sz w:val="18"/>
          <w:szCs w:val="18"/>
        </w:rPr>
      </w:pPr>
      <w:r>
        <w:rPr>
          <w:rFonts w:ascii="Roma Neue" w:hAnsi="Roma Neue" w:cs="Arial"/>
          <w:b/>
          <w:sz w:val="20"/>
          <w:szCs w:val="20"/>
          <w:u w:val="single"/>
        </w:rPr>
        <w:t xml:space="preserve">* </w:t>
      </w:r>
      <w:r w:rsidR="00786EEB" w:rsidRPr="00786EEB">
        <w:rPr>
          <w:rFonts w:ascii="Roma Neue" w:hAnsi="Roma Neue" w:cs="Arial"/>
          <w:b/>
          <w:sz w:val="18"/>
          <w:szCs w:val="18"/>
          <w:u w:val="single"/>
        </w:rPr>
        <w:t>In caso di discordanza tra le dichiarazioni rese in materia di subappalto nel presente Allegato A e quelle contenute nel DGUE, prevalgono le dichiarazioni riportate nell’Allegato A</w:t>
      </w:r>
      <w:r w:rsidR="003C750E" w:rsidRPr="00786EEB">
        <w:rPr>
          <w:rFonts w:ascii="Roma Neue" w:hAnsi="Roma Neue" w:cs="Arial"/>
          <w:b/>
          <w:sz w:val="18"/>
          <w:szCs w:val="18"/>
          <w:u w:val="single"/>
        </w:rPr>
        <w:t>;</w:t>
      </w:r>
    </w:p>
    <w:p w14:paraId="08B1ADD4" w14:textId="3E97751D" w:rsidR="00B21AB9" w:rsidRPr="00F057CE" w:rsidRDefault="00F057CE" w:rsidP="00F057CE">
      <w:pPr>
        <w:pStyle w:val="Paragrafoelenco"/>
        <w:numPr>
          <w:ilvl w:val="0"/>
          <w:numId w:val="32"/>
        </w:numPr>
        <w:tabs>
          <w:tab w:val="num" w:pos="360"/>
          <w:tab w:val="num" w:pos="560"/>
        </w:tabs>
        <w:spacing w:after="14" w:line="360" w:lineRule="auto"/>
        <w:ind w:left="426" w:right="11" w:hanging="142"/>
        <w:contextualSpacing/>
        <w:jc w:val="both"/>
        <w:rPr>
          <w:rFonts w:ascii="Roma Neue" w:hAnsi="Roma Neue" w:cs="Arial"/>
          <w:sz w:val="20"/>
          <w:szCs w:val="20"/>
        </w:rPr>
      </w:pPr>
      <w:r>
        <w:rPr>
          <w:rFonts w:ascii="Roma Neue" w:hAnsi="Roma Neue" w:cs="Arial"/>
          <w:sz w:val="20"/>
          <w:szCs w:val="20"/>
        </w:rPr>
        <w:lastRenderedPageBreak/>
        <w:t xml:space="preserve">  </w:t>
      </w:r>
      <w:r w:rsidR="00B21AB9" w:rsidRPr="00F057CE">
        <w:rPr>
          <w:rFonts w:ascii="Roma Neue" w:hAnsi="Roma Neue" w:cs="Arial"/>
          <w:sz w:val="20"/>
          <w:szCs w:val="20"/>
        </w:rPr>
        <w:t xml:space="preserve">di impegnarsi, in caso di ricorso al subappalto, a stipulare contratti di subappalto, con piccole e medie imprese, come definite dall'art 1, co. 1, lett. o), Allegato I.1. al D.lgs. 36/2023:  </w:t>
      </w:r>
    </w:p>
    <w:tbl>
      <w:tblPr>
        <w:tblStyle w:val="Grigliatabella"/>
        <w:tblW w:w="0" w:type="auto"/>
        <w:tblInd w:w="704" w:type="dxa"/>
        <w:tblLook w:val="04A0" w:firstRow="1" w:lastRow="0" w:firstColumn="1" w:lastColumn="0" w:noHBand="0" w:noVBand="1"/>
      </w:tblPr>
      <w:tblGrid>
        <w:gridCol w:w="567"/>
        <w:gridCol w:w="8357"/>
      </w:tblGrid>
      <w:tr w:rsidR="00B21AB9" w14:paraId="68065113" w14:textId="77777777" w:rsidTr="00985383">
        <w:trPr>
          <w:trHeight w:val="580"/>
        </w:trPr>
        <w:tc>
          <w:tcPr>
            <w:tcW w:w="567" w:type="dxa"/>
          </w:tcPr>
          <w:p w14:paraId="236661C1" w14:textId="1648D446"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29C0E462" w14:textId="77777777" w:rsidR="00B21AB9" w:rsidRDefault="00B21AB9" w:rsidP="00985383">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B21AB9" w14:paraId="0EBD17A4" w14:textId="77777777" w:rsidTr="00985383">
        <w:trPr>
          <w:trHeight w:val="560"/>
        </w:trPr>
        <w:tc>
          <w:tcPr>
            <w:tcW w:w="8924" w:type="dxa"/>
            <w:gridSpan w:val="2"/>
          </w:tcPr>
          <w:p w14:paraId="55613F0F" w14:textId="77777777" w:rsidR="00B21AB9" w:rsidRPr="00EB497F" w:rsidRDefault="00B21AB9" w:rsidP="00985383">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B21AB9" w14:paraId="61C4530E" w14:textId="77777777" w:rsidTr="00985383">
        <w:trPr>
          <w:trHeight w:val="1007"/>
        </w:trPr>
        <w:tc>
          <w:tcPr>
            <w:tcW w:w="567" w:type="dxa"/>
          </w:tcPr>
          <w:p w14:paraId="0740A55B" w14:textId="2AC6BFFA" w:rsidR="00B21AB9" w:rsidRPr="009C067C" w:rsidRDefault="009C067C" w:rsidP="009C067C">
            <w:pPr>
              <w:spacing w:before="120" w:line="280" w:lineRule="exact"/>
              <w:ind w:right="11"/>
              <w:jc w:val="both"/>
              <w:rPr>
                <w:rFonts w:ascii="Roma Neue" w:hAnsi="Roma Neue" w:cs="Arial"/>
              </w:rPr>
            </w:pPr>
            <w:r>
              <w:rPr>
                <w:rFonts w:ascii="Arial" w:hAnsi="Arial" w:cs="Arial"/>
                <w:b/>
              </w:rPr>
              <w:fldChar w:fldCharType="begin">
                <w:ffData>
                  <w:name w:val=""/>
                  <w:enabled/>
                  <w:calcOnExit w:val="0"/>
                  <w:checkBox>
                    <w:size w:val="24"/>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p>
        </w:tc>
        <w:tc>
          <w:tcPr>
            <w:tcW w:w="8357" w:type="dxa"/>
          </w:tcPr>
          <w:p w14:paraId="56143F11" w14:textId="23F4D3B9" w:rsidR="00B21AB9" w:rsidRDefault="00B21AB9" w:rsidP="00985383">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E63438">
              <w:rPr>
                <w:rFonts w:ascii="Roma Neue" w:hAnsi="Roma Neue" w:cs="Arial"/>
              </w:rPr>
              <w:t xml:space="preserve"> </w:t>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05A43C80" w14:textId="77777777" w:rsidR="00B21AB9" w:rsidRDefault="00B21AB9" w:rsidP="00F057CE">
      <w:pPr>
        <w:tabs>
          <w:tab w:val="num" w:pos="360"/>
          <w:tab w:val="num" w:pos="560"/>
        </w:tabs>
        <w:spacing w:after="14" w:line="360" w:lineRule="auto"/>
        <w:ind w:right="11"/>
        <w:contextualSpacing/>
        <w:jc w:val="both"/>
        <w:rPr>
          <w:rFonts w:ascii="Roma Neue" w:hAnsi="Roma Neue" w:cs="Arial"/>
          <w:sz w:val="20"/>
          <w:szCs w:val="20"/>
        </w:rPr>
      </w:pPr>
    </w:p>
    <w:p w14:paraId="2A126D66" w14:textId="1F98A70B" w:rsidR="000D29AA" w:rsidRPr="000D29AA" w:rsidRDefault="000D29AA" w:rsidP="000D29AA">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E63438">
        <w:rPr>
          <w:rFonts w:ascii="Arial" w:hAnsi="Arial" w:cs="Arial"/>
          <w:b/>
        </w:rPr>
        <w:fldChar w:fldCharType="begin">
          <w:ffData>
            <w:name w:val=""/>
            <w:enabled/>
            <w:calcOnExit w:val="0"/>
            <w:checkBox>
              <w:size w:val="24"/>
              <w:default w:val="0"/>
            </w:checkBox>
          </w:ffData>
        </w:fldChar>
      </w:r>
      <w:r w:rsidRPr="00E63438">
        <w:rPr>
          <w:rFonts w:ascii="Arial" w:hAnsi="Arial" w:cs="Arial"/>
          <w:b/>
        </w:rPr>
        <w:instrText xml:space="preserve"> FORMCHECKBOX </w:instrText>
      </w:r>
      <w:r w:rsidRPr="00E63438">
        <w:rPr>
          <w:rFonts w:ascii="Arial" w:hAnsi="Arial" w:cs="Arial"/>
          <w:b/>
        </w:rPr>
      </w:r>
      <w:r w:rsidRPr="00E63438">
        <w:rPr>
          <w:rFonts w:ascii="Arial" w:hAnsi="Arial" w:cs="Arial"/>
          <w:b/>
        </w:rPr>
        <w:fldChar w:fldCharType="separate"/>
      </w:r>
      <w:r w:rsidRPr="00E63438">
        <w:rPr>
          <w:rFonts w:ascii="Arial" w:hAnsi="Arial" w:cs="Arial"/>
          <w:b/>
        </w:rPr>
        <w:fldChar w:fldCharType="end"/>
      </w:r>
      <w:r>
        <w:rPr>
          <w:rFonts w:ascii="Arial" w:hAnsi="Arial" w:cs="Arial"/>
          <w:b/>
        </w:rPr>
        <w:t xml:space="preserve"> </w:t>
      </w:r>
      <w:r w:rsidRPr="000D29AA">
        <w:rPr>
          <w:rFonts w:ascii="Roma Neue" w:hAnsi="Roma Neue" w:cs="Arial"/>
          <w:sz w:val="20"/>
          <w:szCs w:val="20"/>
        </w:rPr>
        <w:t xml:space="preserve">di possedere, nell’ipotesi in cui risulti aggiudicatario, l’abilitazione di cui al D.M. 22 gennaio 2008, n. 37 e </w:t>
      </w:r>
      <w:proofErr w:type="spellStart"/>
      <w:r w:rsidRPr="000D29AA">
        <w:rPr>
          <w:rFonts w:ascii="Roma Neue" w:hAnsi="Roma Neue" w:cs="Arial"/>
          <w:sz w:val="20"/>
          <w:szCs w:val="20"/>
        </w:rPr>
        <w:t>s.m.i.</w:t>
      </w:r>
      <w:proofErr w:type="spellEnd"/>
      <w:r w:rsidRPr="000D29AA">
        <w:rPr>
          <w:rFonts w:ascii="Roma Neue" w:hAnsi="Roma Neue" w:cs="Arial"/>
          <w:sz w:val="20"/>
          <w:szCs w:val="20"/>
        </w:rPr>
        <w:t>, per le prestazioni relative agli impianti oggetto della procedura, da comprovare in fase esecutiva;</w:t>
      </w:r>
    </w:p>
    <w:p w14:paraId="098FF23C" w14:textId="76A16E53" w:rsidR="002D48F2" w:rsidRPr="00A272DF" w:rsidRDefault="00A272DF" w:rsidP="00A272DF">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A272DF">
        <w:rPr>
          <w:rFonts w:ascii="Roma Neue" w:hAnsi="Roma Neue" w:cs="Arial"/>
          <w:sz w:val="20"/>
          <w:szCs w:val="20"/>
        </w:rPr>
        <w:t xml:space="preserve">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di uniformarsi ai principi ivi contenuti e di impegnarsi, in caso di aggiudicazione, ad osservare e a far osservare ai propri dipendenti e collaboratori, per quanto applicabili, i suddetti </w:t>
      </w:r>
      <w:r>
        <w:rPr>
          <w:rFonts w:ascii="Roma Neue" w:hAnsi="Roma Neue" w:cs="Arial"/>
          <w:sz w:val="20"/>
          <w:szCs w:val="20"/>
        </w:rPr>
        <w:t>documenti</w:t>
      </w:r>
      <w:r w:rsidRPr="00A272DF">
        <w:rPr>
          <w:rFonts w:ascii="Roma Neue" w:hAnsi="Roma Neue" w:cs="Arial"/>
          <w:sz w:val="20"/>
          <w:szCs w:val="20"/>
        </w:rPr>
        <w:t>, pena la risoluzione del Contratto;</w:t>
      </w:r>
    </w:p>
    <w:p w14:paraId="37D2B644" w14:textId="6BB5CE94" w:rsidR="002D48F2" w:rsidRPr="0027424C" w:rsidRDefault="00312316" w:rsidP="0027424C">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312316">
        <w:rPr>
          <w:rFonts w:ascii="Roma Neue" w:hAnsi="Roma Neue" w:cs="Arial"/>
          <w:sz w:val="20"/>
          <w:szCs w:val="20"/>
        </w:rPr>
        <w:t>di essere consapevole che Sport e Salute si riserva il diritto di sospendere, annullare, revocare, reindire o non aggiudicare la procedura, nonché che la Stazione Appaltante potrà motivatamente non procedere alla stipula del contratto, senza che, in tali ipotesi, possa avanzare alcuna pretesa nei confronti della Stazione Appaltante</w:t>
      </w:r>
      <w:r w:rsidR="002D48F2">
        <w:rPr>
          <w:rFonts w:ascii="Roma Neue" w:hAnsi="Roma Neue" w:cs="Arial"/>
          <w:sz w:val="20"/>
          <w:szCs w:val="20"/>
        </w:rPr>
        <w:t>;</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15C0EF68" w14:textId="6A4E5E34" w:rsidR="007C67E9" w:rsidRPr="00576411" w:rsidRDefault="00312316" w:rsidP="00576411">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312316">
        <w:rPr>
          <w:rFonts w:ascii="Roma Neue" w:hAnsi="Roma Neue" w:cs="Arial"/>
          <w:sz w:val="20"/>
          <w:szCs w:val="20"/>
        </w:rPr>
        <w:t>di avere piena ed esaustiva conoscenza dello stato, delle circostanze e delle condizioni dei luoghi ove saranno eseguiti i lavori e di riconoscere che tale conoscenza è idonea a garantire la corretta e regolare esecuzione dei lavori;</w:t>
      </w:r>
    </w:p>
    <w:p w14:paraId="3EF8C5C3" w14:textId="55368318" w:rsidR="009D534E"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impegnarsi a non attuare nella presente </w:t>
      </w:r>
      <w:r w:rsidR="00312316">
        <w:rPr>
          <w:rFonts w:ascii="Roma Neue" w:hAnsi="Roma Neue" w:cs="Arial"/>
          <w:sz w:val="20"/>
          <w:szCs w:val="20"/>
        </w:rPr>
        <w:t>procedura</w:t>
      </w:r>
      <w:r w:rsidRPr="001D0C3B">
        <w:rPr>
          <w:rFonts w:ascii="Roma Neue" w:hAnsi="Roma Neue" w:cs="Arial"/>
          <w:sz w:val="20"/>
          <w:szCs w:val="20"/>
        </w:rPr>
        <w:t xml:space="preserve"> intese e/o pratiche restrittive della concorrenza e del mercato vietate ai sensi della normativa applicabile;</w:t>
      </w:r>
    </w:p>
    <w:p w14:paraId="143CDF33" w14:textId="77777777" w:rsidR="000D29AA" w:rsidRPr="001D0C3B" w:rsidRDefault="000D29AA" w:rsidP="000D29AA">
      <w:pPr>
        <w:pStyle w:val="Paragrafoelenco"/>
        <w:spacing w:afterLines="70" w:after="168" w:line="360" w:lineRule="auto"/>
        <w:ind w:left="426"/>
        <w:contextualSpacing/>
        <w:jc w:val="both"/>
        <w:rPr>
          <w:rFonts w:ascii="Roma Neue" w:hAnsi="Roma Neue" w:cs="Arial"/>
          <w:sz w:val="20"/>
          <w:szCs w:val="20"/>
        </w:rPr>
      </w:pPr>
    </w:p>
    <w:p w14:paraId="5A2C3EFD" w14:textId="18BD5277" w:rsidR="0096365D" w:rsidRPr="00AD0599" w:rsidRDefault="00AD0599" w:rsidP="00AD0599">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5C347F">
        <w:rPr>
          <w:rFonts w:ascii="Roma Neue" w:hAnsi="Roma Neue" w:cs="Arial"/>
          <w:sz w:val="20"/>
          <w:szCs w:val="20"/>
        </w:rPr>
        <w:lastRenderedPageBreak/>
        <w:t>di aver provveduto al pagamento del contributo dovuto in favore dell’Autorità ai sensi dell’articolo 1, comma 65 della legge 23 dicembre 2005, n. 266 a pena di inammissibilità dell’offerta;</w:t>
      </w:r>
    </w:p>
    <w:p w14:paraId="1D8D83C9" w14:textId="5ED3A81D" w:rsidR="00D62E19" w:rsidRPr="003B32E4" w:rsidRDefault="00992A4A"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473EEB4C" w14:textId="0B80517B"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67A3F08B" w:rsidR="0013741C" w:rsidRPr="009C067C"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9C067C">
        <w:rPr>
          <w:rFonts w:ascii="Roma Neue" w:hAnsi="Roma Neue" w:cs="Arial"/>
          <w:sz w:val="20"/>
          <w:szCs w:val="20"/>
          <w:u w:val="single"/>
        </w:rPr>
        <w:t>quale mandataria</w:t>
      </w:r>
      <w:r w:rsidR="0013741C" w:rsidRPr="009C067C">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9C067C">
        <w:rPr>
          <w:rFonts w:ascii="Roma Neue" w:hAnsi="Roma Neue" w:cs="Arial"/>
          <w:sz w:val="20"/>
          <w:szCs w:val="20"/>
        </w:rPr>
        <w:t>il contratto</w:t>
      </w:r>
      <w:r w:rsidR="0013741C" w:rsidRPr="009C067C">
        <w:rPr>
          <w:rFonts w:ascii="Roma Neue" w:hAnsi="Roma Neue" w:cs="Arial"/>
          <w:sz w:val="20"/>
          <w:szCs w:val="20"/>
        </w:rPr>
        <w:t xml:space="preserve"> in nome e per conto proprio e della/e stessa/e mandante/i;</w:t>
      </w:r>
    </w:p>
    <w:p w14:paraId="2A10DF0E" w14:textId="50C4122C" w:rsidR="0013741C" w:rsidRPr="001D0C3B" w:rsidRDefault="009C067C" w:rsidP="009C067C">
      <w:pPr>
        <w:spacing w:after="14" w:line="360" w:lineRule="auto"/>
        <w:ind w:left="1276" w:hanging="567"/>
        <w:contextualSpacing/>
        <w:jc w:val="both"/>
        <w:rPr>
          <w:rFonts w:ascii="Roma Neue" w:hAnsi="Roma Neue" w:cs="Arial"/>
          <w:sz w:val="20"/>
          <w:szCs w:val="20"/>
        </w:rPr>
      </w:pPr>
      <w:r w:rsidRPr="009C067C">
        <w:rPr>
          <w:rFonts w:ascii="Arial" w:hAnsi="Arial" w:cs="Arial"/>
          <w:b/>
          <w:sz w:val="20"/>
          <w:szCs w:val="20"/>
          <w:lang w:eastAsia="it-IT"/>
        </w:rPr>
        <w:fldChar w:fldCharType="begin">
          <w:ffData>
            <w:name w:val="Controllo64"/>
            <w:enabled/>
            <w:calcOnExit w:val="0"/>
            <w:checkBox>
              <w:size w:val="24"/>
              <w:default w:val="0"/>
            </w:checkBox>
          </w:ffData>
        </w:fldChar>
      </w:r>
      <w:r w:rsidRPr="009C067C">
        <w:rPr>
          <w:rFonts w:ascii="Arial" w:hAnsi="Arial" w:cs="Arial"/>
          <w:b/>
          <w:sz w:val="20"/>
          <w:szCs w:val="20"/>
          <w:lang w:eastAsia="it-IT"/>
        </w:rPr>
        <w:instrText xml:space="preserve"> FORMCHECKBOX </w:instrText>
      </w:r>
      <w:r w:rsidRPr="009C067C">
        <w:rPr>
          <w:rFonts w:ascii="Arial" w:hAnsi="Arial" w:cs="Arial"/>
          <w:b/>
          <w:sz w:val="20"/>
          <w:szCs w:val="20"/>
          <w:lang w:eastAsia="it-IT"/>
        </w:rPr>
      </w:r>
      <w:r w:rsidRPr="009C067C">
        <w:rPr>
          <w:rFonts w:ascii="Arial" w:hAnsi="Arial" w:cs="Arial"/>
          <w:b/>
          <w:sz w:val="20"/>
          <w:szCs w:val="20"/>
          <w:lang w:eastAsia="it-IT"/>
        </w:rPr>
        <w:fldChar w:fldCharType="separate"/>
      </w:r>
      <w:r w:rsidRPr="009C067C">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13741C" w:rsidRPr="001D0C3B">
        <w:rPr>
          <w:rFonts w:ascii="Roma Neue" w:hAnsi="Roma Neue" w:cs="Arial"/>
          <w:sz w:val="20"/>
          <w:szCs w:val="20"/>
          <w:u w:val="single"/>
        </w:rPr>
        <w:t>quale mandante</w:t>
      </w:r>
      <w:r w:rsidR="0013741C" w:rsidRPr="001D0C3B">
        <w:rPr>
          <w:rFonts w:ascii="Roma Neue" w:hAnsi="Roma Neue" w:cs="Arial"/>
          <w:sz w:val="20"/>
          <w:szCs w:val="20"/>
        </w:rPr>
        <w:t xml:space="preserve">, a conferire mandato collettivo speciale irrevocabile con rappresentanza </w:t>
      </w:r>
      <w:r w:rsidR="002D48F2" w:rsidRPr="002D48F2">
        <w:rPr>
          <w:rFonts w:ascii="Roma Neue" w:hAnsi="Roma Neue" w:cs="Arial"/>
          <w:sz w:val="20"/>
          <w:szCs w:val="20"/>
        </w:rPr>
        <w:t xml:space="preserve">o funzioni di capogruppo </w:t>
      </w:r>
      <w:r w:rsidR="00B04C54">
        <w:rPr>
          <w:rFonts w:ascii="Roma Neue" w:hAnsi="Roma Neue" w:cs="Arial"/>
          <w:sz w:val="20"/>
          <w:szCs w:val="20"/>
        </w:rPr>
        <w:t>a</w:t>
      </w:r>
      <w:r w:rsidR="0013741C" w:rsidRPr="001D0C3B">
        <w:rPr>
          <w:rFonts w:ascii="Roma Neue" w:hAnsi="Roma Neue" w:cs="Arial"/>
          <w:sz w:val="20"/>
          <w:szCs w:val="20"/>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00B04C54" w:rsidRPr="00B04C54">
        <w:rPr>
          <w:rFonts w:asciiTheme="minorHAnsi" w:eastAsia="Times New Roman" w:hAnsiTheme="minorHAnsi" w:cs="Calibri"/>
          <w:i/>
          <w:sz w:val="20"/>
          <w:szCs w:val="20"/>
        </w:rPr>
        <w:t xml:space="preserve"> </w:t>
      </w:r>
      <w:r w:rsidR="00B04C54">
        <w:rPr>
          <w:rFonts w:asciiTheme="minorHAnsi" w:eastAsia="Times New Roman" w:hAnsiTheme="minorHAnsi" w:cs="Calibri"/>
          <w:i/>
          <w:sz w:val="20"/>
          <w:szCs w:val="20"/>
        </w:rPr>
        <w:t>(</w:t>
      </w:r>
      <w:r w:rsidR="00B04C54" w:rsidRPr="00B04C54">
        <w:rPr>
          <w:rFonts w:ascii="Roma Neue" w:hAnsi="Roma Neue" w:cs="Arial"/>
          <w:i/>
          <w:sz w:val="20"/>
          <w:szCs w:val="20"/>
        </w:rPr>
        <w:t>indicare l’operatore che sarà nominato capogruppo</w:t>
      </w:r>
      <w:r w:rsidR="00B04C54">
        <w:rPr>
          <w:rFonts w:ascii="Roma Neue" w:hAnsi="Roma Neue" w:cs="Arial"/>
          <w:i/>
          <w:sz w:val="20"/>
          <w:szCs w:val="20"/>
        </w:rPr>
        <w:t>),</w:t>
      </w:r>
      <w:r w:rsidR="0013741C" w:rsidRPr="001D0C3B">
        <w:rPr>
          <w:rFonts w:ascii="Roma Neue" w:hAnsi="Roma Neue" w:cs="Arial"/>
          <w:sz w:val="20"/>
          <w:szCs w:val="20"/>
        </w:rPr>
        <w:t xml:space="preserve"> </w:t>
      </w:r>
      <w:r w:rsidR="00B04C54">
        <w:rPr>
          <w:rFonts w:ascii="Roma Neue" w:hAnsi="Roma Neue" w:cs="Arial"/>
          <w:sz w:val="20"/>
          <w:szCs w:val="20"/>
        </w:rPr>
        <w:t>che</w:t>
      </w:r>
      <w:r w:rsidR="0013741C" w:rsidRPr="001D0C3B">
        <w:rPr>
          <w:rFonts w:ascii="Roma Neue" w:hAnsi="Roma Neue" w:cs="Arial"/>
          <w:sz w:val="20"/>
          <w:szCs w:val="20"/>
        </w:rPr>
        <w:t xml:space="preserv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0013741C" w:rsidRPr="001D0C3B">
        <w:rPr>
          <w:rFonts w:ascii="Roma Neue" w:hAnsi="Roma Neue" w:cs="Arial"/>
          <w:sz w:val="20"/>
          <w:szCs w:val="20"/>
        </w:rPr>
        <w:t xml:space="preserve"> in nome e per conto e della sottoscritta mandante nonché delle altre mandanti indicate nelle apposite dichiarazioni;</w:t>
      </w:r>
    </w:p>
    <w:p w14:paraId="19682658" w14:textId="3931556D"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Pr="001D0C3B">
        <w:rPr>
          <w:rFonts w:ascii="Roma Neue" w:hAnsi="Roma Neue" w:cs="Arial"/>
          <w:b/>
          <w:bCs/>
          <w:i/>
          <w:iCs/>
          <w:sz w:val="20"/>
          <w:szCs w:val="20"/>
        </w:rPr>
        <w:t>]</w:t>
      </w:r>
      <w:r w:rsidRPr="001D0C3B">
        <w:rPr>
          <w:rFonts w:ascii="Roma Neue" w:hAnsi="Roma Neue" w:cs="Arial"/>
          <w:bCs/>
          <w:sz w:val="20"/>
          <w:szCs w:val="20"/>
        </w:rPr>
        <w:t xml:space="preserve"> che</w:t>
      </w:r>
      <w:r w:rsidR="00F14925">
        <w:rPr>
          <w:rFonts w:ascii="Roma Neue" w:hAnsi="Roma Neue" w:cs="Arial"/>
          <w:bCs/>
          <w:sz w:val="20"/>
          <w:szCs w:val="20"/>
        </w:rPr>
        <w:t>,</w:t>
      </w:r>
      <w:r w:rsidRPr="001D0C3B">
        <w:rPr>
          <w:rFonts w:ascii="Roma Neue" w:hAnsi="Roma Neue" w:cs="Arial"/>
          <w:bCs/>
          <w:sz w:val="20"/>
          <w:szCs w:val="20"/>
        </w:rPr>
        <w:t xml:space="preserv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191577">
      <w:pPr>
        <w:pStyle w:val="Paragrafoelenco"/>
        <w:numPr>
          <w:ilvl w:val="0"/>
          <w:numId w:val="31"/>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tblGrid>
      <w:tr w:rsidR="0013741C" w:rsidRPr="001D0C3B" w14:paraId="12A5E5EF" w14:textId="77777777" w:rsidTr="009C067C">
        <w:trPr>
          <w:trHeight w:val="382"/>
        </w:trPr>
        <w:tc>
          <w:tcPr>
            <w:tcW w:w="2835" w:type="dxa"/>
            <w:shd w:val="clear" w:color="auto" w:fill="D9D9D9" w:themeFill="background1" w:themeFillShade="D9"/>
            <w:vAlign w:val="center"/>
          </w:tcPr>
          <w:p w14:paraId="7F5BF118" w14:textId="77777777" w:rsidR="0013741C" w:rsidRPr="003B32E4" w:rsidRDefault="0013741C" w:rsidP="00C87F67">
            <w:pPr>
              <w:spacing w:after="0" w:line="240" w:lineRule="auto"/>
              <w:contextualSpacing/>
              <w:jc w:val="both"/>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OPERATORE ECONOMICO</w:t>
            </w:r>
          </w:p>
        </w:tc>
        <w:tc>
          <w:tcPr>
            <w:tcW w:w="2552" w:type="dxa"/>
            <w:shd w:val="clear" w:color="auto" w:fill="D9D9D9" w:themeFill="background1" w:themeFillShade="D9"/>
            <w:vAlign w:val="center"/>
          </w:tcPr>
          <w:p w14:paraId="053D1045" w14:textId="77777777" w:rsidR="0013741C" w:rsidRPr="003B32E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QUOTA %</w:t>
            </w:r>
          </w:p>
        </w:tc>
      </w:tr>
      <w:tr w:rsidR="0013741C" w:rsidRPr="001D0C3B" w14:paraId="6007B723" w14:textId="77777777" w:rsidTr="009C067C">
        <w:tc>
          <w:tcPr>
            <w:tcW w:w="2835" w:type="dxa"/>
            <w:vAlign w:val="center"/>
          </w:tcPr>
          <w:p w14:paraId="0172C484" w14:textId="2CA54423"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2AE9A265" w14:textId="6BA027C0"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41595573" w14:textId="77777777" w:rsidTr="009C067C">
        <w:tc>
          <w:tcPr>
            <w:tcW w:w="2835" w:type="dxa"/>
            <w:vAlign w:val="center"/>
          </w:tcPr>
          <w:p w14:paraId="230992C5" w14:textId="5B33C1D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415051A7" w14:textId="7A21D7FF"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393884A2" w14:textId="77777777" w:rsidTr="009C067C">
        <w:tc>
          <w:tcPr>
            <w:tcW w:w="2835" w:type="dxa"/>
            <w:vAlign w:val="center"/>
          </w:tcPr>
          <w:p w14:paraId="1B2FF831" w14:textId="7F685D86"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A513A5B" w14:textId="587CF092"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13741C" w:rsidRPr="001D0C3B" w14:paraId="6FA6CA50" w14:textId="77777777" w:rsidTr="009C067C">
        <w:tc>
          <w:tcPr>
            <w:tcW w:w="2835" w:type="dxa"/>
            <w:vAlign w:val="center"/>
          </w:tcPr>
          <w:p w14:paraId="484510F2" w14:textId="61D8E2AD"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552" w:type="dxa"/>
            <w:vAlign w:val="center"/>
          </w:tcPr>
          <w:p w14:paraId="1CA7E271" w14:textId="4C25F631" w:rsidR="0013741C" w:rsidRPr="001D0C3B" w:rsidRDefault="009C067C" w:rsidP="009C067C">
            <w:pPr>
              <w:spacing w:after="0" w:line="360" w:lineRule="auto"/>
              <w:contextualSpacing/>
              <w:jc w:val="center"/>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C501643" w14:textId="77777777" w:rsidR="00104886" w:rsidRPr="00104886" w:rsidRDefault="00104886" w:rsidP="00104886">
      <w:pPr>
        <w:pStyle w:val="Paragrafoelenco"/>
        <w:spacing w:after="70" w:line="360" w:lineRule="auto"/>
        <w:ind w:left="1146"/>
        <w:contextualSpacing/>
        <w:jc w:val="both"/>
        <w:rPr>
          <w:rFonts w:ascii="Roma Neue" w:hAnsi="Roma Neue"/>
          <w:b/>
          <w:sz w:val="20"/>
          <w:szCs w:val="20"/>
        </w:rPr>
      </w:pPr>
    </w:p>
    <w:p w14:paraId="2114B5DD" w14:textId="53505816" w:rsidR="00D66FBA" w:rsidRPr="006D51FD" w:rsidRDefault="00D66FBA" w:rsidP="00191577">
      <w:pPr>
        <w:pStyle w:val="Paragrafoelenco"/>
        <w:numPr>
          <w:ilvl w:val="0"/>
          <w:numId w:val="31"/>
        </w:numPr>
        <w:spacing w:after="70" w:line="360" w:lineRule="auto"/>
        <w:contextualSpacing/>
        <w:jc w:val="both"/>
        <w:rPr>
          <w:rFonts w:ascii="Roma Neue" w:hAnsi="Roma Neue"/>
          <w:b/>
          <w:sz w:val="20"/>
          <w:szCs w:val="20"/>
        </w:rPr>
      </w:pPr>
      <w:r w:rsidRPr="001D0C3B">
        <w:rPr>
          <w:rFonts w:ascii="Roma Neue" w:hAnsi="Roma Neue"/>
          <w:sz w:val="20"/>
          <w:szCs w:val="20"/>
        </w:rPr>
        <w:t xml:space="preserve">le categorie dei lavori che saranno eseguite da ciascun operatore economico riunito o consorziato </w:t>
      </w:r>
      <w:r w:rsidR="00976A59" w:rsidRPr="001D0C3B">
        <w:rPr>
          <w:rFonts w:ascii="Roma Neue" w:hAnsi="Roma Neue"/>
          <w:sz w:val="20"/>
          <w:szCs w:val="20"/>
        </w:rPr>
        <w:t xml:space="preserve">o aderente </w:t>
      </w:r>
      <w:r w:rsidRPr="001D0C3B">
        <w:rPr>
          <w:rFonts w:ascii="Roma Neue" w:hAnsi="Roma Neue"/>
          <w:sz w:val="20"/>
          <w:szCs w:val="20"/>
        </w:rPr>
        <w:t>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842"/>
        <w:gridCol w:w="2977"/>
      </w:tblGrid>
      <w:tr w:rsidR="00D66FBA" w:rsidRPr="001D0C3B" w14:paraId="015D91E6" w14:textId="77777777" w:rsidTr="007C67E9">
        <w:trPr>
          <w:trHeight w:val="340"/>
        </w:trPr>
        <w:tc>
          <w:tcPr>
            <w:tcW w:w="3261" w:type="dxa"/>
            <w:shd w:val="clear" w:color="auto" w:fill="D9D9D9" w:themeFill="background1" w:themeFillShade="D9"/>
          </w:tcPr>
          <w:p w14:paraId="18C31178"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OPERATORE ECONOMICO</w:t>
            </w:r>
          </w:p>
        </w:tc>
        <w:tc>
          <w:tcPr>
            <w:tcW w:w="1842" w:type="dxa"/>
            <w:shd w:val="clear" w:color="auto" w:fill="D9D9D9" w:themeFill="background1" w:themeFillShade="D9"/>
          </w:tcPr>
          <w:p w14:paraId="0E81D75A" w14:textId="20228C67" w:rsidR="00D66FBA" w:rsidRPr="003B32E4" w:rsidRDefault="00D66FBA" w:rsidP="007C67E9">
            <w:pPr>
              <w:spacing w:after="0" w:line="24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CATEGORIA/E</w:t>
            </w:r>
            <w:r w:rsidR="002C5F43">
              <w:rPr>
                <w:rFonts w:ascii="Roma Neue" w:eastAsia="Arial Unicode MS" w:hAnsi="Roma Neue" w:cs="Arial"/>
                <w:b/>
                <w:bCs/>
                <w:sz w:val="18"/>
                <w:szCs w:val="18"/>
                <w:lang w:eastAsia="it-IT"/>
              </w:rPr>
              <w:t xml:space="preserve"> SOA</w:t>
            </w:r>
          </w:p>
        </w:tc>
        <w:tc>
          <w:tcPr>
            <w:tcW w:w="2977" w:type="dxa"/>
            <w:shd w:val="clear" w:color="auto" w:fill="D9D9D9" w:themeFill="background1" w:themeFillShade="D9"/>
          </w:tcPr>
          <w:p w14:paraId="262F585C" w14:textId="6E030B91" w:rsidR="00D66FBA" w:rsidRPr="002C5F43" w:rsidRDefault="002C5F43" w:rsidP="002C5F43">
            <w:pPr>
              <w:pStyle w:val="Pidipagina"/>
              <w:jc w:val="center"/>
              <w:rPr>
                <w:rFonts w:ascii="Roma Neue" w:hAnsi="Roma Neue"/>
                <w:b/>
                <w:bCs/>
                <w:sz w:val="18"/>
                <w:szCs w:val="18"/>
              </w:rPr>
            </w:pPr>
            <w:r w:rsidRPr="002C5F43">
              <w:rPr>
                <w:rFonts w:ascii="Roma Neue" w:hAnsi="Roma Neue"/>
                <w:b/>
                <w:bCs/>
                <w:sz w:val="18"/>
                <w:szCs w:val="18"/>
              </w:rPr>
              <w:t xml:space="preserve">QUOTA </w:t>
            </w:r>
            <w:r>
              <w:rPr>
                <w:rFonts w:ascii="Roma Neue" w:hAnsi="Roma Neue"/>
                <w:b/>
                <w:bCs/>
                <w:sz w:val="18"/>
                <w:szCs w:val="18"/>
              </w:rPr>
              <w:t xml:space="preserve">% </w:t>
            </w:r>
            <w:r w:rsidRPr="002C5F43">
              <w:rPr>
                <w:rFonts w:ascii="Roma Neue" w:hAnsi="Roma Neue"/>
                <w:b/>
                <w:bCs/>
                <w:sz w:val="18"/>
                <w:szCs w:val="18"/>
              </w:rPr>
              <w:t>DI ESECUZIONE (RIFERITA A CIASCUNA SOA)</w:t>
            </w:r>
          </w:p>
        </w:tc>
      </w:tr>
      <w:tr w:rsidR="00D66FBA" w:rsidRPr="001D0C3B" w14:paraId="0C249637" w14:textId="77777777" w:rsidTr="002C5F43">
        <w:trPr>
          <w:trHeight w:val="525"/>
        </w:trPr>
        <w:tc>
          <w:tcPr>
            <w:tcW w:w="3261" w:type="dxa"/>
          </w:tcPr>
          <w:p w14:paraId="61452BB1"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518F3726" w14:textId="49A886B8"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4D7A7955" w14:textId="77777777" w:rsidR="00D66FBA"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E49885A" w14:textId="6E8D80C7" w:rsidR="009C067C"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7B3AF896"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4CB30DC8" w14:textId="0DBF4616" w:rsidR="00D66FBA" w:rsidRPr="001D0C3B" w:rsidRDefault="009C067C" w:rsidP="009C067C">
            <w:pPr>
              <w:spacing w:line="360" w:lineRule="auto"/>
              <w:contextualSpacing/>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0C52B12D" w14:textId="77777777" w:rsidTr="000D29AA">
        <w:trPr>
          <w:trHeight w:val="567"/>
        </w:trPr>
        <w:tc>
          <w:tcPr>
            <w:tcW w:w="3261" w:type="dxa"/>
          </w:tcPr>
          <w:p w14:paraId="40A3FDE9"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0198FCF5" w14:textId="6E50B247"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1A49B789"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09829827" w14:textId="36529C7A" w:rsidR="00D66FBA" w:rsidRP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45EBFC07"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05F9F2" w14:textId="5B28EBCF" w:rsidR="007C67E9" w:rsidRPr="000D29AA" w:rsidRDefault="009C067C" w:rsidP="009C067C">
            <w:pPr>
              <w:spacing w:line="360" w:lineRule="auto"/>
              <w:contextualSpacing/>
              <w:jc w:val="both"/>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r w:rsidR="00D66FBA" w:rsidRPr="001D0C3B" w14:paraId="2770C52D" w14:textId="77777777" w:rsidTr="002C5F43">
        <w:tc>
          <w:tcPr>
            <w:tcW w:w="3261" w:type="dxa"/>
          </w:tcPr>
          <w:p w14:paraId="28D43772" w14:textId="77777777" w:rsidR="009C067C" w:rsidRDefault="009C067C" w:rsidP="009C067C">
            <w:pPr>
              <w:spacing w:line="360" w:lineRule="auto"/>
              <w:contextualSpacing/>
              <w:jc w:val="center"/>
              <w:rPr>
                <w:rFonts w:ascii="Roma Neue" w:eastAsia="Arial Unicode MS" w:hAnsi="Roma Neue" w:cs="Arial"/>
                <w:sz w:val="20"/>
                <w:szCs w:val="20"/>
                <w:lang w:eastAsia="it-IT"/>
              </w:rPr>
            </w:pPr>
          </w:p>
          <w:p w14:paraId="1FB012E4" w14:textId="705FC862"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1842" w:type="dxa"/>
          </w:tcPr>
          <w:p w14:paraId="06FEB75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3FCBA548" w14:textId="74CB774A"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c>
          <w:tcPr>
            <w:tcW w:w="2977" w:type="dxa"/>
          </w:tcPr>
          <w:p w14:paraId="00D43CD2" w14:textId="77777777" w:rsidR="009C067C" w:rsidRDefault="009C067C" w:rsidP="009C067C">
            <w:pPr>
              <w:spacing w:line="360" w:lineRule="auto"/>
              <w:contextualSpacing/>
              <w:rPr>
                <w:rFonts w:ascii="Roma Neue" w:hAnsi="Roma Neue" w:cs="Arial"/>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p w14:paraId="7CB42EB5" w14:textId="692DFA89" w:rsidR="00D66FBA" w:rsidRPr="001D0C3B" w:rsidRDefault="009C067C" w:rsidP="009C067C">
            <w:pPr>
              <w:spacing w:line="360" w:lineRule="auto"/>
              <w:contextualSpacing/>
              <w:jc w:val="both"/>
              <w:rPr>
                <w:rFonts w:ascii="Roma Neue" w:eastAsia="Arial Unicode MS" w:hAnsi="Roma Neue" w:cs="Arial"/>
                <w:sz w:val="20"/>
                <w:szCs w:val="20"/>
                <w:lang w:eastAsia="it-IT"/>
              </w:rPr>
            </w:pP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p>
        </w:tc>
      </w:tr>
    </w:tbl>
    <w:p w14:paraId="4051352D" w14:textId="77777777" w:rsidR="00FF169A" w:rsidRDefault="00FF169A" w:rsidP="00FF169A">
      <w:pPr>
        <w:pStyle w:val="Paragrafoelenco"/>
        <w:spacing w:after="0" w:line="240" w:lineRule="auto"/>
        <w:ind w:left="1145"/>
        <w:contextualSpacing/>
        <w:jc w:val="both"/>
        <w:rPr>
          <w:rFonts w:ascii="Roma Neue" w:hAnsi="Roma Neue" w:cs="Arial"/>
          <w:bCs/>
          <w:sz w:val="20"/>
          <w:szCs w:val="20"/>
        </w:rPr>
      </w:pPr>
    </w:p>
    <w:p w14:paraId="01A48C1E" w14:textId="79F07AB0" w:rsidR="0098782F" w:rsidRPr="001C3627" w:rsidRDefault="009834D7" w:rsidP="00191577">
      <w:pPr>
        <w:pStyle w:val="Paragrafoelenco"/>
        <w:numPr>
          <w:ilvl w:val="0"/>
          <w:numId w:val="31"/>
        </w:numPr>
        <w:spacing w:after="70" w:line="360" w:lineRule="auto"/>
        <w:contextualSpacing/>
        <w:jc w:val="both"/>
        <w:rPr>
          <w:rFonts w:ascii="Roma Neue" w:hAnsi="Roma Neue" w:cs="Arial"/>
          <w:bCs/>
          <w:sz w:val="20"/>
          <w:szCs w:val="20"/>
        </w:rPr>
      </w:pPr>
      <w:r w:rsidRPr="001D0C3B">
        <w:rPr>
          <w:rFonts w:ascii="Roma Neue" w:hAnsi="Roma Neue" w:cs="Arial"/>
          <w:bCs/>
          <w:sz w:val="20"/>
          <w:szCs w:val="20"/>
        </w:rPr>
        <w:lastRenderedPageBreak/>
        <w:t xml:space="preserve">e </w:t>
      </w:r>
      <w:r w:rsidRPr="008472EA">
        <w:rPr>
          <w:rFonts w:ascii="Roma Neue" w:eastAsia="Arial Unicode MS" w:hAnsi="Roma Neue" w:cs="Arial"/>
          <w:iCs/>
          <w:sz w:val="20"/>
          <w:szCs w:val="20"/>
          <w:lang w:eastAsia="it-IT"/>
        </w:rPr>
        <w:t>di impegnarsi ad eseguire i lavori nella percentuale corrispondente alle quote indicate e per la quale possiede i necessari requisiti di qualificazione</w:t>
      </w:r>
      <w:r w:rsidR="00191577">
        <w:rPr>
          <w:rFonts w:ascii="Roma Neue" w:eastAsia="Arial Unicode MS" w:hAnsi="Roma Neue" w:cs="Arial"/>
          <w:iCs/>
          <w:sz w:val="20"/>
          <w:szCs w:val="20"/>
          <w:lang w:eastAsia="it-IT"/>
        </w:rPr>
        <w:t xml:space="preserve">, </w:t>
      </w:r>
      <w:r w:rsidRPr="008472EA">
        <w:rPr>
          <w:rFonts w:ascii="Roma Neue" w:eastAsia="Arial Unicode MS" w:hAnsi="Roma Neue" w:cs="Arial"/>
          <w:iCs/>
          <w:sz w:val="20"/>
          <w:szCs w:val="20"/>
          <w:lang w:eastAsia="it-IT"/>
        </w:rPr>
        <w:t>fatta salva la facoltà di modifica della stessa, previa autorizzazione di</w:t>
      </w:r>
      <w:r w:rsidR="006A1C0D" w:rsidRPr="008472EA">
        <w:rPr>
          <w:rFonts w:ascii="Roma Neue" w:eastAsia="Arial Unicode MS" w:hAnsi="Roma Neue" w:cs="Arial"/>
          <w:iCs/>
          <w:sz w:val="20"/>
          <w:szCs w:val="20"/>
          <w:lang w:eastAsia="it-IT"/>
        </w:rPr>
        <w:t xml:space="preserve"> Sport e Salute </w:t>
      </w:r>
      <w:r w:rsidRPr="008472EA">
        <w:rPr>
          <w:rFonts w:ascii="Roma Neue" w:eastAsia="Arial Unicode MS" w:hAnsi="Roma Neue" w:cs="Arial"/>
          <w:iCs/>
          <w:sz w:val="20"/>
          <w:szCs w:val="20"/>
          <w:lang w:eastAsia="it-IT"/>
        </w:rPr>
        <w:t>che ne verifica la compatibilità con i requisiti di qualificazione posseduti dalle imprese interessate</w:t>
      </w:r>
      <w:r w:rsidRPr="001C3627">
        <w:rPr>
          <w:rFonts w:ascii="Roma Neue" w:hAnsi="Roma Neue" w:cs="Arial"/>
          <w:bCs/>
          <w:sz w:val="20"/>
          <w:szCs w:val="20"/>
        </w:rPr>
        <w:t>;</w:t>
      </w:r>
    </w:p>
    <w:p w14:paraId="45F8D344" w14:textId="4D49B86B" w:rsidR="00312316" w:rsidRPr="00312316" w:rsidRDefault="00312316" w:rsidP="00312316">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383B4F6C" w14:textId="680FECB5" w:rsidR="00242825" w:rsidRPr="001C3627" w:rsidRDefault="00242825" w:rsidP="001C3627">
      <w:pPr>
        <w:pStyle w:val="Paragrafoelenco"/>
        <w:numPr>
          <w:ilvl w:val="0"/>
          <w:numId w:val="4"/>
        </w:numPr>
        <w:spacing w:after="12" w:line="360" w:lineRule="auto"/>
        <w:ind w:left="425" w:hanging="426"/>
        <w:contextualSpacing/>
        <w:jc w:val="both"/>
        <w:rPr>
          <w:rFonts w:ascii="Roma Neue" w:hAnsi="Roma Neue" w:cs="Arial"/>
          <w:bCs/>
          <w:sz w:val="20"/>
          <w:szCs w:val="20"/>
        </w:rPr>
      </w:pPr>
      <w:r w:rsidRPr="001C3627">
        <w:rPr>
          <w:rFonts w:ascii="Roma Neue" w:eastAsia="Arial Unicode MS" w:hAnsi="Roma Neue" w:cs="Arial"/>
          <w:iCs/>
          <w:sz w:val="20"/>
          <w:szCs w:val="20"/>
          <w:lang w:eastAsia="it-IT"/>
        </w:rPr>
        <w:t xml:space="preserve">di autorizzare Sport e Salute a </w:t>
      </w:r>
      <w:r w:rsidRPr="001C3627">
        <w:rPr>
          <w:rFonts w:ascii="Roma Neue" w:hAnsi="Roma Neue" w:cs="Arial"/>
          <w:bCs/>
          <w:sz w:val="20"/>
          <w:szCs w:val="20"/>
        </w:rPr>
        <w:t xml:space="preserve">consentire l’accesso alla documentazione presentata per la partecipazione alla gara, ad eccezione delle parti eventualmente indicate in offerta; </w:t>
      </w:r>
    </w:p>
    <w:p w14:paraId="29A28D24" w14:textId="6E7604E5" w:rsidR="00F14925" w:rsidRPr="007C67E9" w:rsidRDefault="0008293A" w:rsidP="00F14925">
      <w:pPr>
        <w:pStyle w:val="Paragrafoelenco"/>
        <w:numPr>
          <w:ilvl w:val="0"/>
          <w:numId w:val="4"/>
        </w:numPr>
        <w:spacing w:after="12" w:line="360" w:lineRule="auto"/>
        <w:ind w:left="425" w:hanging="426"/>
        <w:contextualSpacing/>
        <w:jc w:val="both"/>
        <w:rPr>
          <w:rFonts w:ascii="Roma Neue" w:hAnsi="Roma Neue" w:cs="Arial"/>
          <w:sz w:val="20"/>
          <w:szCs w:val="20"/>
        </w:rPr>
      </w:pPr>
      <w:r w:rsidRPr="007E5DD5">
        <w:rPr>
          <w:rFonts w:ascii="Roma Neue" w:hAnsi="Roma Neue" w:cs="Arial"/>
          <w:sz w:val="20"/>
          <w:szCs w:val="20"/>
        </w:rPr>
        <w:t>che, con l’accettazione delle “</w:t>
      </w:r>
      <w:r w:rsidRPr="007E5DD5">
        <w:rPr>
          <w:rFonts w:ascii="Roma Neue" w:hAnsi="Roma Neue" w:cs="Arial"/>
          <w:i/>
          <w:iCs/>
          <w:sz w:val="20"/>
          <w:szCs w:val="20"/>
        </w:rPr>
        <w:t>Condizioni Generali di registrazione e di utilizzo del Portale gare di Sport e Salute S.p.A</w:t>
      </w:r>
      <w:r w:rsidRPr="007E5DD5">
        <w:rPr>
          <w:rFonts w:ascii="Roma Neue" w:hAnsi="Roma Neue" w:cs="Arial"/>
          <w:sz w:val="20"/>
          <w:szCs w:val="20"/>
        </w:rPr>
        <w:t xml:space="preserve">.”, </w:t>
      </w:r>
      <w:r w:rsidR="008D780D">
        <w:rPr>
          <w:rFonts w:ascii="Roma Neue" w:hAnsi="Roma Neue" w:cs="Arial"/>
          <w:sz w:val="20"/>
          <w:szCs w:val="20"/>
        </w:rPr>
        <w:t xml:space="preserve">ha </w:t>
      </w:r>
      <w:r w:rsidRPr="007E5DD5">
        <w:rPr>
          <w:rFonts w:ascii="Roma Neue" w:hAnsi="Roma Neue" w:cs="Arial"/>
          <w:sz w:val="20"/>
          <w:szCs w:val="20"/>
        </w:rPr>
        <w:t>ele</w:t>
      </w:r>
      <w:r w:rsidR="008D780D">
        <w:rPr>
          <w:rFonts w:ascii="Roma Neue" w:hAnsi="Roma Neue" w:cs="Arial"/>
          <w:sz w:val="20"/>
          <w:szCs w:val="20"/>
        </w:rPr>
        <w:t>tto</w:t>
      </w:r>
      <w:r w:rsidRPr="007E5DD5">
        <w:rPr>
          <w:rFonts w:ascii="Roma Neue" w:hAnsi="Roma Neue" w:cs="Arial"/>
          <w:sz w:val="20"/>
          <w:szCs w:val="20"/>
        </w:rPr>
        <w:t xml:space="preserve"> </w:t>
      </w:r>
      <w:r w:rsidR="008D780D">
        <w:rPr>
          <w:rFonts w:ascii="Roma Neue" w:hAnsi="Roma Neue" w:cs="Arial"/>
          <w:sz w:val="20"/>
          <w:szCs w:val="20"/>
        </w:rPr>
        <w:t xml:space="preserve">il proprio </w:t>
      </w:r>
      <w:r w:rsidRPr="007E5DD5">
        <w:rPr>
          <w:rFonts w:ascii="Roma Neue" w:hAnsi="Roma Neue" w:cs="Arial"/>
          <w:sz w:val="20"/>
          <w:szCs w:val="20"/>
        </w:rPr>
        <w:t>domicilio digitale speciale per tutte le comunicazioni e gli scambi di informazioni inerenti alla procedura</w:t>
      </w:r>
      <w:r w:rsidR="007E5DD5" w:rsidRPr="007E5DD5">
        <w:rPr>
          <w:rFonts w:ascii="Roma Neue" w:hAnsi="Roma Neue" w:cs="Arial"/>
          <w:sz w:val="20"/>
          <w:szCs w:val="20"/>
        </w:rPr>
        <w:t xml:space="preserve">, </w:t>
      </w:r>
      <w:r w:rsidR="00B13AAD" w:rsidRPr="00B13AAD">
        <w:rPr>
          <w:rFonts w:ascii="Roma Neue" w:hAnsi="Roma Neue" w:cs="Arial"/>
          <w:sz w:val="20"/>
          <w:szCs w:val="20"/>
        </w:rPr>
        <w:t>nell’apposita area</w:t>
      </w:r>
      <w:r w:rsidR="008D780D">
        <w:rPr>
          <w:rFonts w:ascii="Roma Neue" w:hAnsi="Roma Neue" w:cs="Arial"/>
          <w:sz w:val="20"/>
          <w:szCs w:val="20"/>
        </w:rPr>
        <w:t xml:space="preserve"> </w:t>
      </w:r>
      <w:r w:rsidR="00B13AAD">
        <w:rPr>
          <w:rFonts w:ascii="Roma Neue" w:hAnsi="Roma Neue" w:cs="Arial"/>
          <w:sz w:val="20"/>
          <w:szCs w:val="20"/>
        </w:rPr>
        <w:t xml:space="preserve">della Piattaforma (PAD) </w:t>
      </w:r>
      <w:r w:rsidR="00B13AAD" w:rsidRPr="00B13AAD">
        <w:rPr>
          <w:rFonts w:ascii="Roma Neue" w:hAnsi="Roma Neue" w:cs="Arial"/>
          <w:sz w:val="20"/>
          <w:szCs w:val="20"/>
        </w:rPr>
        <w:t>ad esso riservata</w:t>
      </w:r>
      <w:r w:rsidR="00B13AAD">
        <w:rPr>
          <w:rFonts w:ascii="Roma Neue" w:hAnsi="Roma Neue" w:cs="Arial"/>
          <w:sz w:val="20"/>
          <w:szCs w:val="20"/>
        </w:rPr>
        <w:t xml:space="preserve">, </w:t>
      </w:r>
      <w:r w:rsidR="007E5DD5" w:rsidRPr="007E5DD5">
        <w:rPr>
          <w:rFonts w:ascii="Roma Neue" w:hAnsi="Roma Neue" w:cs="Arial"/>
          <w:sz w:val="20"/>
          <w:szCs w:val="20"/>
        </w:rPr>
        <w:t xml:space="preserve">e </w:t>
      </w:r>
      <w:r w:rsidR="00F67EB6" w:rsidRPr="00F14925">
        <w:rPr>
          <w:rFonts w:ascii="Roma Neue" w:hAnsi="Roma Neue" w:cs="Arial"/>
          <w:sz w:val="20"/>
          <w:szCs w:val="20"/>
        </w:rPr>
        <w:t>di essere a conoscenza che, solo in caso di malfunzionamento della Piattaforma, la</w:t>
      </w:r>
      <w:r w:rsidR="007C67E9">
        <w:rPr>
          <w:rFonts w:ascii="Roma Neue" w:hAnsi="Roma Neue" w:cs="Arial"/>
          <w:sz w:val="20"/>
          <w:szCs w:val="20"/>
        </w:rPr>
        <w:t xml:space="preserve"> Stazione Appaltante </w:t>
      </w:r>
      <w:r w:rsidR="00F67EB6" w:rsidRPr="00F14925">
        <w:rPr>
          <w:rFonts w:ascii="Roma Neue" w:hAnsi="Roma Neue" w:cs="Arial"/>
          <w:sz w:val="20"/>
          <w:szCs w:val="20"/>
        </w:rPr>
        <w:t>provvederà all’invio di qualsiasi comunicazione al domicilio digitale dell’operatore</w:t>
      </w:r>
      <w:r w:rsidR="00F14925" w:rsidRPr="00F14925">
        <w:rPr>
          <w:rFonts w:ascii="Roma Neue" w:hAnsi="Roma Neue" w:cs="Arial"/>
          <w:sz w:val="20"/>
          <w:szCs w:val="20"/>
        </w:rPr>
        <w:t xml:space="preserve"> </w:t>
      </w:r>
      <w:r w:rsidR="00F67EB6" w:rsidRPr="00F14925">
        <w:rPr>
          <w:rFonts w:ascii="Roma Neue" w:hAnsi="Roma Neue" w:cs="Arial"/>
          <w:sz w:val="20"/>
          <w:szCs w:val="20"/>
        </w:rPr>
        <w:t>economico presente negli indici di cui agli articoli 6-bis, 6-ter e 6-quater del D.Lgs. n. 82/2005;</w:t>
      </w:r>
    </w:p>
    <w:p w14:paraId="1988D4D1" w14:textId="3242040F" w:rsidR="00EA78CE" w:rsidRPr="00EA78CE" w:rsidRDefault="00EA78CE" w:rsidP="00EA78CE">
      <w:pPr>
        <w:pStyle w:val="Paragrafoelenco"/>
        <w:numPr>
          <w:ilvl w:val="0"/>
          <w:numId w:val="4"/>
        </w:numPr>
        <w:spacing w:after="12" w:line="360" w:lineRule="auto"/>
        <w:ind w:left="425" w:hanging="426"/>
        <w:contextualSpacing/>
        <w:jc w:val="both"/>
        <w:rPr>
          <w:rFonts w:ascii="Roma Neue" w:hAnsi="Roma Neue" w:cs="Arial"/>
          <w:b/>
          <w:bCs/>
          <w:i/>
          <w:iCs/>
          <w:color w:val="000000"/>
          <w:kern w:val="2"/>
          <w:sz w:val="20"/>
          <w:szCs w:val="20"/>
          <w:lang w:eastAsia="it-IT"/>
          <w14:ligatures w14:val="standardContextual"/>
        </w:rPr>
      </w:pPr>
      <w:r w:rsidRPr="00EA78CE">
        <w:rPr>
          <w:rFonts w:ascii="Roma Neue" w:hAnsi="Roma Neue" w:cs="Arial"/>
          <w:sz w:val="20"/>
          <w:szCs w:val="20"/>
        </w:rPr>
        <w:t xml:space="preserve">che il proprio domicilio digitale presente negli indici di cui agli articoli 6-bis e 6-ter del D.lgs. n. 82/05 è il seguente: </w:t>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r w:rsidR="00E63438" w:rsidRPr="00E63438">
        <w:rPr>
          <w:rFonts w:ascii="Roma Neue" w:hAnsi="Roma Neue" w:cs="Arial"/>
          <w:sz w:val="20"/>
          <w:szCs w:val="20"/>
        </w:rPr>
        <w:fldChar w:fldCharType="begin">
          <w:ffData>
            <w:name w:val="Testo47"/>
            <w:enabled/>
            <w:calcOnExit w:val="0"/>
            <w:textInput/>
          </w:ffData>
        </w:fldChar>
      </w:r>
      <w:r w:rsidR="00E63438" w:rsidRPr="00E63438">
        <w:rPr>
          <w:rFonts w:ascii="Roma Neue" w:hAnsi="Roma Neue" w:cs="Arial"/>
          <w:sz w:val="20"/>
          <w:szCs w:val="20"/>
        </w:rPr>
        <w:instrText xml:space="preserve"> FORMTEXT </w:instrText>
      </w:r>
      <w:r w:rsidR="00E63438" w:rsidRPr="00E63438">
        <w:rPr>
          <w:rFonts w:ascii="Roma Neue" w:hAnsi="Roma Neue" w:cs="Arial"/>
          <w:sz w:val="20"/>
          <w:szCs w:val="20"/>
        </w:rPr>
      </w:r>
      <w:r w:rsidR="00E63438" w:rsidRPr="00E63438">
        <w:rPr>
          <w:rFonts w:ascii="Roma Neue" w:hAnsi="Roma Neue" w:cs="Arial"/>
          <w:sz w:val="20"/>
          <w:szCs w:val="20"/>
        </w:rPr>
        <w:fldChar w:fldCharType="separate"/>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t> </w:t>
      </w:r>
      <w:r w:rsidR="00E63438" w:rsidRPr="00E63438">
        <w:rPr>
          <w:rFonts w:ascii="Roma Neue" w:hAnsi="Roma Neue" w:cs="Arial"/>
          <w:sz w:val="20"/>
          <w:szCs w:val="20"/>
        </w:rPr>
        <w:fldChar w:fldCharType="end"/>
      </w:r>
    </w:p>
    <w:p w14:paraId="434BCF19" w14:textId="28BE8043" w:rsidR="00CD3143" w:rsidRPr="001D0C3B" w:rsidRDefault="00CD3143" w:rsidP="00EA78CE">
      <w:pPr>
        <w:pStyle w:val="Paragrafoelenco"/>
        <w:spacing w:after="12" w:line="360" w:lineRule="auto"/>
        <w:ind w:left="425"/>
        <w:contextualSpacing/>
        <w:jc w:val="both"/>
        <w:rPr>
          <w:rFonts w:ascii="Roma Neue" w:hAnsi="Roma Neue" w:cs="Arial"/>
          <w:b/>
          <w:bCs/>
          <w:i/>
          <w:iCs/>
          <w:color w:val="000000"/>
          <w:kern w:val="2"/>
          <w:sz w:val="20"/>
          <w:szCs w:val="20"/>
          <w:lang w:eastAsia="it-IT"/>
          <w14:ligatures w14:val="standardContextual"/>
        </w:rPr>
      </w:pPr>
      <w:r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Pr="001D0C3B">
        <w:rPr>
          <w:rFonts w:ascii="Roma Neue" w:hAnsi="Roma Neue" w:cs="Arial"/>
          <w:b/>
          <w:bCs/>
          <w:i/>
          <w:iCs/>
          <w:color w:val="000000"/>
          <w:kern w:val="2"/>
          <w:sz w:val="20"/>
          <w:szCs w:val="20"/>
          <w:lang w:eastAsia="it-IT"/>
          <w14:ligatures w14:val="standardContextual"/>
        </w:rPr>
        <w:t>vvero, in alternativa</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Pr="001D0C3B">
        <w:rPr>
          <w:rFonts w:ascii="Roma Neue" w:hAnsi="Roma Neue" w:cs="Arial"/>
          <w:b/>
          <w:bCs/>
          <w:i/>
          <w:iCs/>
          <w:color w:val="000000"/>
          <w:kern w:val="2"/>
          <w:sz w:val="20"/>
          <w:szCs w:val="20"/>
          <w:lang w:eastAsia="it-IT"/>
          <w14:ligatures w14:val="standardContextual"/>
        </w:rPr>
        <w:t>predetti</w:t>
      </w:r>
      <w:proofErr w:type="gramEnd"/>
      <w:r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74E55E3B" w14:textId="54A620B9" w:rsidR="00EA78CE" w:rsidRPr="001D0C3B" w:rsidRDefault="00CD3143" w:rsidP="00E63438">
      <w:pPr>
        <w:widowControl w:val="0"/>
        <w:spacing w:after="12" w:line="360" w:lineRule="auto"/>
        <w:ind w:left="425"/>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r w:rsidR="007E5DD5" w:rsidRPr="001D0C3B">
        <w:rPr>
          <w:rFonts w:ascii="Roma Neue" w:hAnsi="Roma Neue" w:cs="Arial"/>
          <w:color w:val="000000"/>
          <w:kern w:val="2"/>
          <w:sz w:val="20"/>
          <w:szCs w:val="20"/>
          <w:lang w:eastAsia="it-IT"/>
          <w14:ligatures w14:val="standardContextual"/>
        </w:rPr>
        <w:t>alla</w:t>
      </w:r>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02F4249C" w14:textId="77777777" w:rsidR="00312316" w:rsidRPr="001D0C3B" w:rsidRDefault="00312316" w:rsidP="00312316">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[solo per gli operatori economici non residenti e privi di stabile organizzazione in Italia]</w:t>
      </w:r>
      <w:r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a Sport e Salute la nomina del proprio rappresentante fiscale, nelle forme di legge;</w:t>
      </w:r>
    </w:p>
    <w:p w14:paraId="4E3023D1" w14:textId="1A6B1D2F" w:rsidR="007C67E9" w:rsidRPr="00576411" w:rsidRDefault="00312316" w:rsidP="00576411">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[per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sz w:val="20"/>
          <w:szCs w:val="20"/>
        </w:rPr>
        <w:t>che il</w:t>
      </w:r>
      <w:r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r w:rsidRPr="001D0C3B">
        <w:rPr>
          <w:rFonts w:ascii="Roma Neue" w:hAnsi="Roma Neue" w:cs="Arial"/>
          <w:sz w:val="20"/>
          <w:szCs w:val="20"/>
        </w:rPr>
        <w:t>D. Lgs.36/2023 e s.m.i</w:t>
      </w:r>
      <w:r w:rsidRPr="001D0C3B">
        <w:rPr>
          <w:rFonts w:ascii="Roma Neue" w:hAnsi="Roma Neue" w:cs="Arial"/>
          <w:color w:val="000000"/>
          <w:kern w:val="2"/>
          <w:sz w:val="20"/>
          <w:szCs w:val="20"/>
          <w:lang w:eastAsia="it-IT"/>
          <w14:ligatures w14:val="standardContextual"/>
        </w:rPr>
        <w:t xml:space="preserve">. sono i seguenti: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Pr="001D0C3B">
        <w:rPr>
          <w:rFonts w:ascii="Roma Neue" w:hAnsi="Roma Neue" w:cs="Arial"/>
          <w:color w:val="000000"/>
          <w:kern w:val="2"/>
          <w:sz w:val="20"/>
          <w:szCs w:val="20"/>
          <w:lang w:eastAsia="it-IT"/>
          <w14:ligatures w14:val="standardContextual"/>
        </w:rPr>
        <w:t>;</w:t>
      </w:r>
    </w:p>
    <w:p w14:paraId="6CCE453A" w14:textId="6A7D202B" w:rsidR="00810FDE" w:rsidRPr="00810FDE" w:rsidRDefault="00D8195A"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 xml:space="preserve">di </w:t>
      </w:r>
      <w:proofErr w:type="gramStart"/>
      <w:r w:rsidRPr="001D0C3B">
        <w:rPr>
          <w:rFonts w:ascii="Roma Neue" w:hAnsi="Roma Neue" w:cs="Arial"/>
          <w:color w:val="000000"/>
          <w:kern w:val="2"/>
          <w:sz w:val="20"/>
          <w:szCs w:val="20"/>
          <w:lang w:eastAsia="it-IT"/>
          <w14:ligatures w14:val="standardContextual"/>
        </w:rPr>
        <w:t>porre in essere</w:t>
      </w:r>
      <w:proofErr w:type="gramEnd"/>
      <w:r w:rsidRPr="001D0C3B">
        <w:rPr>
          <w:rFonts w:ascii="Roma Neue" w:hAnsi="Roma Neue" w:cs="Arial"/>
          <w:color w:val="000000"/>
          <w:kern w:val="2"/>
          <w:sz w:val="20"/>
          <w:szCs w:val="20"/>
          <w:lang w:eastAsia="it-IT"/>
          <w14:ligatures w14:val="standardContextual"/>
        </w:rPr>
        <w:t xml:space="preserve">, in caso di aggiudicazione, tutte le operazioni e le procedure necessarie per il rispetto dei criteri ambientali, minimi e premianti, individuati dalla </w:t>
      </w:r>
      <w:r w:rsidR="00810FDE" w:rsidRPr="001D0C3B">
        <w:rPr>
          <w:rFonts w:ascii="Roma Neue" w:hAnsi="Roma Neue" w:cs="Arial"/>
          <w:color w:val="000000"/>
          <w:kern w:val="2"/>
          <w:sz w:val="20"/>
          <w:szCs w:val="20"/>
          <w:lang w:eastAsia="it-IT"/>
          <w14:ligatures w14:val="standardContextual"/>
        </w:rPr>
        <w:t xml:space="preserve">Stazione Appaltante </w:t>
      </w:r>
      <w:r w:rsidRPr="001D0C3B">
        <w:rPr>
          <w:rFonts w:ascii="Roma Neue" w:hAnsi="Roma Neue" w:cs="Arial"/>
          <w:color w:val="000000"/>
          <w:kern w:val="2"/>
          <w:sz w:val="20"/>
          <w:szCs w:val="20"/>
          <w:lang w:eastAsia="it-IT"/>
          <w14:ligatures w14:val="standardContextual"/>
        </w:rPr>
        <w:t>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 xml:space="preserve">per affidamento </w:t>
      </w:r>
      <w:r w:rsidR="00810FDE" w:rsidRPr="00810FDE">
        <w:rPr>
          <w:rFonts w:ascii="Roma Neue" w:hAnsi="Roma Neue" w:cs="Arial"/>
          <w:i/>
          <w:iCs/>
          <w:sz w:val="20"/>
          <w:szCs w:val="20"/>
        </w:rPr>
        <w:t>di servizi di progettazione e affidamento di lavori per interventi</w:t>
      </w:r>
      <w:r w:rsidR="00810FDE">
        <w:rPr>
          <w:rFonts w:ascii="Roma Neue" w:hAnsi="Roma Neue" w:cs="Arial"/>
          <w:i/>
          <w:iCs/>
          <w:sz w:val="20"/>
          <w:szCs w:val="20"/>
        </w:rPr>
        <w:t xml:space="preserve"> </w:t>
      </w:r>
      <w:r w:rsidR="00810FDE" w:rsidRPr="00810FDE">
        <w:rPr>
          <w:rFonts w:ascii="Roma Neue" w:hAnsi="Roma Neue" w:cs="Arial"/>
          <w:i/>
          <w:iCs/>
          <w:sz w:val="20"/>
          <w:szCs w:val="20"/>
        </w:rPr>
        <w:t>edilizi</w:t>
      </w:r>
      <w:r w:rsidR="00810FDE">
        <w:rPr>
          <w:rFonts w:ascii="Roma Neue" w:hAnsi="Roma Neue" w:cs="Arial"/>
          <w:i/>
          <w:iCs/>
          <w:sz w:val="20"/>
          <w:szCs w:val="20"/>
        </w:rPr>
        <w:t xml:space="preserve">”, </w:t>
      </w:r>
      <w:r w:rsidR="00810FDE" w:rsidRPr="00810FDE">
        <w:rPr>
          <w:rFonts w:ascii="Roma Neue" w:hAnsi="Roma Neue" w:cs="Arial"/>
          <w:sz w:val="20"/>
          <w:szCs w:val="20"/>
        </w:rPr>
        <w:t>di cui al D.M. 24 novembre 2025 emanato dal Ministero dell'Ambiente e della Sicurezza Energetica</w:t>
      </w:r>
      <w:r w:rsidR="00810FDE">
        <w:rPr>
          <w:rFonts w:ascii="Roma Neue" w:hAnsi="Roma Neue" w:cs="Arial"/>
          <w:sz w:val="20"/>
          <w:szCs w:val="20"/>
        </w:rPr>
        <w:t>;</w:t>
      </w:r>
    </w:p>
    <w:p w14:paraId="46028C3A" w14:textId="7609A147" w:rsidR="00C233BB" w:rsidRPr="00810FDE" w:rsidRDefault="00C233BB" w:rsidP="00810FDE">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810FDE">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w:t>
      </w:r>
      <w:r w:rsidRPr="00810FDE">
        <w:rPr>
          <w:rFonts w:ascii="Roma Neue" w:hAnsi="Roma Neue" w:cs="Arial"/>
          <w:color w:val="000000"/>
          <w:kern w:val="2"/>
          <w:sz w:val="20"/>
          <w:szCs w:val="20"/>
          <w:lang w:eastAsia="it-IT"/>
          <w14:ligatures w14:val="standardContextual"/>
        </w:rPr>
        <w:lastRenderedPageBreak/>
        <w:t xml:space="preserve">minimi (C.A.M.) di cui al </w:t>
      </w:r>
      <w:r w:rsidR="00810FDE" w:rsidRPr="00810FDE">
        <w:rPr>
          <w:rFonts w:ascii="Roma Neue" w:hAnsi="Roma Neue" w:cs="Arial"/>
          <w:color w:val="000000"/>
          <w:kern w:val="2"/>
          <w:sz w:val="20"/>
          <w:szCs w:val="20"/>
          <w:lang w:eastAsia="it-IT"/>
          <w14:ligatures w14:val="standardContextual"/>
        </w:rPr>
        <w:t>D.M. 24 novembre 2025 emanato dal Ministero dell'Ambiente e della Sicurezza Energetica</w:t>
      </w:r>
      <w:r w:rsidR="00810FDE">
        <w:rPr>
          <w:rFonts w:ascii="Roma Neue" w:hAnsi="Roma Neue" w:cs="Arial"/>
          <w:color w:val="000000"/>
          <w:kern w:val="2"/>
          <w:sz w:val="20"/>
          <w:szCs w:val="20"/>
          <w:lang w:eastAsia="it-IT"/>
          <w14:ligatures w14:val="standardContextual"/>
        </w:rPr>
        <w:t>;</w:t>
      </w:r>
    </w:p>
    <w:p w14:paraId="62167B68" w14:textId="261EA6D1"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w:t>
      </w:r>
      <w:r w:rsidR="00810FDE">
        <w:rPr>
          <w:rFonts w:ascii="Roma Neue" w:hAnsi="Roma Neue" w:cs="Arial"/>
          <w:color w:val="000000"/>
          <w:kern w:val="2"/>
          <w:sz w:val="20"/>
          <w:szCs w:val="20"/>
          <w:lang w:eastAsia="it-IT"/>
          <w14:ligatures w14:val="standardContextual"/>
        </w:rPr>
        <w:t>D.lgs. 36/2023</w:t>
      </w:r>
      <w:r w:rsidRPr="00C233BB">
        <w:rPr>
          <w:rFonts w:ascii="Roma Neue" w:hAnsi="Roma Neue" w:cs="Arial"/>
          <w:color w:val="000000"/>
          <w:kern w:val="2"/>
          <w:sz w:val="20"/>
          <w:szCs w:val="20"/>
          <w:lang w:eastAsia="it-IT"/>
          <w14:ligatures w14:val="standardContextual"/>
        </w:rPr>
        <w:t xml:space="preserv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519910D0" w14:textId="2473AAB7" w:rsidR="00CD6088" w:rsidRPr="00A2666E" w:rsidRDefault="00A2666E"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0C371468" w:rsidR="00E92C64" w:rsidRPr="00E92C64" w:rsidRDefault="00E92C64"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Pr>
          <w:rFonts w:ascii="Roma Neue" w:hAnsi="Roma Neue" w:cs="Arial"/>
          <w:sz w:val="20"/>
          <w:szCs w:val="20"/>
        </w:rPr>
        <w:t>di impegnarsi</w:t>
      </w:r>
      <w:r w:rsidR="001564CF">
        <w:rPr>
          <w:rFonts w:ascii="Roma Neue" w:hAnsi="Roma Neue" w:cs="Arial"/>
          <w:sz w:val="20"/>
          <w:szCs w:val="20"/>
        </w:rPr>
        <w:t>,</w:t>
      </w:r>
      <w:r>
        <w:rPr>
          <w:rFonts w:ascii="Roma Neue" w:hAnsi="Roma Neue" w:cs="Arial"/>
          <w:sz w:val="20"/>
          <w:szCs w:val="20"/>
        </w:rPr>
        <w:t xml:space="preserve"> </w:t>
      </w:r>
      <w:r w:rsidRPr="00DB2C4D">
        <w:rPr>
          <w:rFonts w:ascii="Roma Neue" w:hAnsi="Roma Neue" w:cs="Arial"/>
          <w:sz w:val="20"/>
          <w:szCs w:val="20"/>
        </w:rPr>
        <w:t xml:space="preserve">in caso di aggiudicazione, </w:t>
      </w:r>
      <w:proofErr w:type="gramStart"/>
      <w:r w:rsidR="00D90787" w:rsidRPr="00DB2C4D">
        <w:rPr>
          <w:rFonts w:ascii="Roma Neue" w:hAnsi="Roma Neue" w:cs="Arial"/>
          <w:sz w:val="20"/>
          <w:szCs w:val="20"/>
        </w:rPr>
        <w:t>a</w:t>
      </w:r>
      <w:r w:rsidR="001564CF">
        <w:rPr>
          <w:rFonts w:ascii="Roma Neue" w:hAnsi="Roma Neue" w:cs="Arial"/>
          <w:sz w:val="20"/>
          <w:szCs w:val="20"/>
        </w:rPr>
        <w:t>d</w:t>
      </w:r>
      <w:proofErr w:type="gramEnd"/>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w:t>
      </w:r>
      <w:r w:rsidRPr="00810FDE">
        <w:rPr>
          <w:rFonts w:ascii="Roma Neue" w:eastAsia="Arial Unicode MS" w:hAnsi="Roma Neue" w:cs="Arial"/>
          <w:i/>
          <w:iCs/>
          <w:sz w:val="20"/>
          <w:szCs w:val="20"/>
        </w:rPr>
        <w:t xml:space="preserve">a) </w:t>
      </w:r>
      <w:r w:rsidRPr="001D0C3B">
        <w:rPr>
          <w:rFonts w:ascii="Roma Neue" w:eastAsia="Arial Unicode MS" w:hAnsi="Roma Neue" w:cs="Arial"/>
          <w:sz w:val="20"/>
          <w:szCs w:val="20"/>
        </w:rPr>
        <w:t xml:space="preserve">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w:t>
      </w:r>
      <w:r w:rsidRPr="0061220B">
        <w:rPr>
          <w:rFonts w:ascii="Roma Neue" w:eastAsia="Arial Unicode MS" w:hAnsi="Roma Neue" w:cs="Arial"/>
          <w:i/>
          <w:iCs/>
          <w:sz w:val="20"/>
          <w:szCs w:val="20"/>
        </w:rPr>
        <w:t>duodecies</w:t>
      </w:r>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w:t>
      </w:r>
      <w:r w:rsidRPr="00810FDE">
        <w:rPr>
          <w:rFonts w:ascii="Roma Neue" w:eastAsia="Arial Unicode MS" w:hAnsi="Roma Neue" w:cs="Arial"/>
          <w:i/>
          <w:iCs/>
          <w:sz w:val="20"/>
          <w:szCs w:val="20"/>
        </w:rPr>
        <w:t>b)</w:t>
      </w:r>
      <w:r w:rsidRPr="001D0C3B">
        <w:rPr>
          <w:rFonts w:ascii="Roma Neue" w:eastAsia="Arial Unicode MS" w:hAnsi="Roma Neue" w:cs="Arial"/>
          <w:sz w:val="20"/>
          <w:szCs w:val="20"/>
        </w:rPr>
        <w:t xml:space="preserve">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3EE1E10A" w14:textId="21FB721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bookmarkStart w:id="4" w:name="_Hlk211767271"/>
      <w:r w:rsidRPr="00E26C09">
        <w:rPr>
          <w:rFonts w:ascii="Roma Neue" w:eastAsia="Arial Unicode MS" w:hAnsi="Roma Neue" w:cs="Arial"/>
          <w:b/>
          <w:bCs/>
          <w:i/>
          <w:iCs/>
          <w:sz w:val="20"/>
          <w:szCs w:val="20"/>
        </w:rPr>
        <w:lastRenderedPageBreak/>
        <w:t>[in caso di avvalimento]</w:t>
      </w:r>
      <w:r w:rsidRPr="00E26C09">
        <w:rPr>
          <w:rFonts w:ascii="Roma Neue" w:eastAsia="Arial Unicode MS" w:hAnsi="Roma Neue" w:cs="Arial"/>
          <w:sz w:val="20"/>
          <w:szCs w:val="20"/>
        </w:rPr>
        <w:t xml:space="preserve"> </w:t>
      </w:r>
    </w:p>
    <w:p w14:paraId="3D3062E7" w14:textId="7915A43D" w:rsidR="0081547A" w:rsidRPr="007E5E02" w:rsidRDefault="00CA33F4" w:rsidP="00CA33F4">
      <w:pPr>
        <w:pStyle w:val="Paragrafoelenco"/>
        <w:spacing w:after="0" w:line="360" w:lineRule="auto"/>
        <w:ind w:left="851"/>
        <w:contextualSpacing/>
        <w:jc w:val="both"/>
        <w:rPr>
          <w:rFonts w:ascii="Roma Neue" w:hAnsi="Roma Neue" w:cs="Arial"/>
          <w:color w:val="000000"/>
          <w:kern w:val="2"/>
          <w:sz w:val="20"/>
          <w:szCs w:val="20"/>
          <w:lang w:eastAsia="it-IT"/>
          <w14:ligatures w14:val="standardContextual"/>
        </w:rPr>
      </w:pPr>
      <w:r>
        <w:rPr>
          <w:rFonts w:ascii="Roma Neue" w:hAnsi="Roma Neue" w:cs="Arial"/>
          <w:b/>
          <w:color w:val="000000"/>
          <w:kern w:val="2"/>
          <w:sz w:val="20"/>
          <w:szCs w:val="20"/>
          <w:lang w:eastAsia="it-IT"/>
          <w14:ligatures w14:val="standardContextual"/>
        </w:rPr>
        <w:fldChar w:fldCharType="begin">
          <w:ffData>
            <w:name w:val=""/>
            <w:enabled/>
            <w:calcOnExit w:val="0"/>
            <w:checkBox>
              <w:size w:val="20"/>
              <w:default w:val="0"/>
            </w:checkBox>
          </w:ffData>
        </w:fldChar>
      </w:r>
      <w:r>
        <w:rPr>
          <w:rFonts w:ascii="Roma Neue" w:hAnsi="Roma Neue" w:cs="Arial"/>
          <w:b/>
          <w:color w:val="000000"/>
          <w:kern w:val="2"/>
          <w:sz w:val="20"/>
          <w:szCs w:val="20"/>
          <w:lang w:eastAsia="it-IT"/>
          <w14:ligatures w14:val="standardContextual"/>
        </w:rPr>
        <w:instrText xml:space="preserve"> FORMCHECKBOX </w:instrText>
      </w:r>
      <w:r>
        <w:rPr>
          <w:rFonts w:ascii="Roma Neue" w:hAnsi="Roma Neue" w:cs="Arial"/>
          <w:b/>
          <w:color w:val="000000"/>
          <w:kern w:val="2"/>
          <w:sz w:val="20"/>
          <w:szCs w:val="20"/>
          <w:lang w:eastAsia="it-IT"/>
          <w14:ligatures w14:val="standardContextual"/>
        </w:rPr>
      </w:r>
      <w:r>
        <w:rPr>
          <w:rFonts w:ascii="Roma Neue" w:hAnsi="Roma Neue" w:cs="Arial"/>
          <w:b/>
          <w:color w:val="000000"/>
          <w:kern w:val="2"/>
          <w:sz w:val="20"/>
          <w:szCs w:val="20"/>
          <w:lang w:eastAsia="it-IT"/>
          <w14:ligatures w14:val="standardContextual"/>
        </w:rPr>
        <w:fldChar w:fldCharType="separate"/>
      </w:r>
      <w:r>
        <w:rPr>
          <w:rFonts w:ascii="Roma Neue" w:hAnsi="Roma Neue" w:cs="Arial"/>
          <w:b/>
          <w:color w:val="000000"/>
          <w:kern w:val="2"/>
          <w:sz w:val="20"/>
          <w:szCs w:val="20"/>
          <w:lang w:eastAsia="it-IT"/>
          <w14:ligatures w14:val="standardContextual"/>
        </w:rPr>
        <w:fldChar w:fldCharType="end"/>
      </w:r>
      <w:r w:rsidRPr="00CA33F4">
        <w:rPr>
          <w:rFonts w:ascii="Roma Neue" w:hAnsi="Roma Neue" w:cs="Arial"/>
          <w:b/>
          <w:color w:val="000000"/>
          <w:kern w:val="2"/>
          <w:sz w:val="20"/>
          <w:szCs w:val="20"/>
          <w:lang w:eastAsia="it-IT"/>
          <w14:ligatures w14:val="standardContextual"/>
        </w:rPr>
        <w:t xml:space="preserve">  </w:t>
      </w:r>
      <w:r w:rsidR="001C3627" w:rsidRPr="001C3627">
        <w:rPr>
          <w:rFonts w:ascii="Roma Neue" w:hAnsi="Roma Neue" w:cs="Arial"/>
          <w:color w:val="000000"/>
          <w:kern w:val="2"/>
          <w:sz w:val="20"/>
          <w:szCs w:val="20"/>
          <w:lang w:eastAsia="it-IT"/>
          <w14:ligatures w14:val="standardContextual"/>
        </w:rPr>
        <w:t xml:space="preserve">di avvalersi dell’impresa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E63438">
        <w:rPr>
          <w:rFonts w:ascii="Roma Neue" w:hAnsi="Roma Neue" w:cs="Arial"/>
        </w:rPr>
        <w:t xml:space="preserve"> </w:t>
      </w:r>
      <w:r w:rsidR="001C3627" w:rsidRPr="001C3627">
        <w:rPr>
          <w:rFonts w:ascii="Roma Neue" w:hAnsi="Roma Neue" w:cs="Arial"/>
          <w:color w:val="000000"/>
          <w:kern w:val="2"/>
          <w:sz w:val="20"/>
          <w:szCs w:val="20"/>
          <w:lang w:eastAsia="it-IT"/>
          <w14:ligatures w14:val="standardContextual"/>
        </w:rPr>
        <w:t>al fine di dimostrare il possesso dei requisiti indicati nella sezione del DGUE relativa all’avvalimento e allega il contratto di avvalimento;</w:t>
      </w:r>
      <w:bookmarkEnd w:id="4"/>
    </w:p>
    <w:p w14:paraId="291C3506" w14:textId="34C4D9F8" w:rsidR="00575F44" w:rsidRPr="00575F44" w:rsidRDefault="00067856" w:rsidP="00F057CE">
      <w:pPr>
        <w:pStyle w:val="Paragrafoelenco"/>
        <w:numPr>
          <w:ilvl w:val="0"/>
          <w:numId w:val="4"/>
        </w:numPr>
        <w:spacing w:after="70" w:line="360" w:lineRule="auto"/>
        <w:ind w:left="426" w:hanging="426"/>
        <w:contextualSpacing/>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w:t>
      </w:r>
      <w:r w:rsidR="00575F44" w:rsidRPr="00E63438">
        <w:rPr>
          <w:rFonts w:ascii="Roma Neue" w:eastAsia="Arial Unicode MS" w:hAnsi="Roma Neue" w:cs="Arial"/>
          <w:b/>
          <w:bCs/>
          <w:i/>
          <w:iCs/>
          <w:sz w:val="20"/>
          <w:szCs w:val="20"/>
        </w:rPr>
        <w:t>in caso di adozione di misure di self-cleaning</w:t>
      </w:r>
      <w:r w:rsidR="00575F44" w:rsidRPr="00575F44">
        <w:rPr>
          <w:rFonts w:ascii="Roma Neue" w:eastAsia="Arial Unicode MS" w:hAnsi="Roma Neue" w:cs="Arial"/>
          <w:b/>
          <w:bCs/>
          <w:i/>
          <w:iCs/>
          <w:sz w:val="20"/>
          <w:szCs w:val="20"/>
        </w:rPr>
        <w:t xml:space="preserve">] </w:t>
      </w:r>
    </w:p>
    <w:p w14:paraId="3A2AE200" w14:textId="5A4DF7DC" w:rsidR="00575F44" w:rsidRPr="00575F44" w:rsidRDefault="00CA33F4" w:rsidP="00CA33F4">
      <w:pPr>
        <w:pStyle w:val="Paragrafoelenco"/>
        <w:spacing w:after="0" w:line="360" w:lineRule="auto"/>
        <w:ind w:left="851"/>
        <w:contextualSpacing/>
        <w:jc w:val="both"/>
        <w:rPr>
          <w:rFonts w:ascii="Roma Neue" w:hAnsi="Roma Neue"/>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FF169A" w:rsidRPr="00F057CE">
        <w:rPr>
          <w:rFonts w:ascii="Roma Neue" w:hAnsi="Roma Neue" w:cs="Arial"/>
          <w:color w:val="000000"/>
          <w:kern w:val="2"/>
          <w:sz w:val="20"/>
          <w:szCs w:val="20"/>
          <w:lang w:eastAsia="it-IT"/>
          <w14:ligatures w14:val="standardContextual"/>
        </w:rPr>
        <w:t>Inserisce</w:t>
      </w:r>
      <w:r w:rsidR="00FF169A" w:rsidRPr="00575F44">
        <w:rPr>
          <w:rFonts w:ascii="Roma Neue" w:hAnsi="Roma Neue" w:cs="Arial"/>
          <w:sz w:val="20"/>
          <w:szCs w:val="20"/>
          <w:lang w:eastAsia="it-IT"/>
        </w:rPr>
        <w:t xml:space="preserve"> </w:t>
      </w:r>
      <w:r w:rsidR="00575F44" w:rsidRPr="00575F44">
        <w:rPr>
          <w:rFonts w:ascii="Roma Neue" w:hAnsi="Roma Neue" w:cs="Arial"/>
          <w:sz w:val="20"/>
          <w:szCs w:val="20"/>
          <w:lang w:eastAsia="it-IT"/>
        </w:rPr>
        <w:t>nel FVOE la relazione che illustra le misure di self cleaning adottate in relazione alle cause di esclusione che si sono verificate prima della presentazione della presente domanda e indica nel DGUE, il riferimento al documento caricato nel FVOE;</w:t>
      </w:r>
    </w:p>
    <w:p w14:paraId="4734CC11" w14:textId="53681437" w:rsidR="00575F44" w:rsidRPr="00FF169A" w:rsidRDefault="00F057CE" w:rsidP="00174743">
      <w:pPr>
        <w:spacing w:after="0" w:line="360" w:lineRule="auto"/>
        <w:ind w:left="851" w:hanging="143"/>
        <w:rPr>
          <w:rFonts w:ascii="Roma Neue" w:hAnsi="Roma Neue"/>
          <w:sz w:val="20"/>
          <w:szCs w:val="20"/>
        </w:rPr>
      </w:pPr>
      <w:r>
        <w:rPr>
          <w:rFonts w:ascii="Roma Neue" w:hAnsi="Roma Neue" w:cs="Arial"/>
          <w:i/>
          <w:iCs/>
          <w:sz w:val="20"/>
          <w:szCs w:val="20"/>
        </w:rPr>
        <w:t>in alternativa,</w:t>
      </w:r>
      <w:r w:rsidR="00575F44" w:rsidRPr="00575F44">
        <w:rPr>
          <w:rFonts w:ascii="Roma Neue" w:hAnsi="Roma Neue" w:cs="Arial"/>
          <w:i/>
          <w:iCs/>
          <w:sz w:val="20"/>
          <w:szCs w:val="20"/>
        </w:rPr>
        <w:t xml:space="preserve"> </w:t>
      </w:r>
    </w:p>
    <w:p w14:paraId="332B133C" w14:textId="6596F805" w:rsidR="00F14925" w:rsidRPr="007C67E9" w:rsidRDefault="00CA33F4" w:rsidP="007C67E9">
      <w:pPr>
        <w:pStyle w:val="Paragrafoelenco"/>
        <w:spacing w:after="0" w:line="360" w:lineRule="auto"/>
        <w:ind w:left="851"/>
        <w:contextualSpacing/>
        <w:jc w:val="both"/>
        <w:rPr>
          <w:rFonts w:ascii="Roma Neue" w:hAnsi="Roma Neue" w:cs="Arial"/>
          <w:sz w:val="20"/>
          <w:szCs w:val="20"/>
          <w:lang w:eastAsia="it-IT"/>
        </w:rPr>
      </w:pPr>
      <w:r>
        <w:rPr>
          <w:rFonts w:ascii="Roma Neue" w:hAnsi="Roma Neue" w:cs="Arial"/>
          <w:b/>
          <w:sz w:val="20"/>
          <w:szCs w:val="20"/>
          <w:lang w:eastAsia="it-IT"/>
        </w:rPr>
        <w:fldChar w:fldCharType="begin">
          <w:ffData>
            <w:name w:val=""/>
            <w:enabled/>
            <w:calcOnExit w:val="0"/>
            <w:checkBox>
              <w:size w:val="20"/>
              <w:default w:val="0"/>
            </w:checkBox>
          </w:ffData>
        </w:fldChar>
      </w:r>
      <w:r>
        <w:rPr>
          <w:rFonts w:ascii="Roma Neue" w:hAnsi="Roma Neue" w:cs="Arial"/>
          <w:b/>
          <w:sz w:val="20"/>
          <w:szCs w:val="20"/>
          <w:lang w:eastAsia="it-IT"/>
        </w:rPr>
        <w:instrText xml:space="preserve"> FORMCHECKBOX </w:instrText>
      </w:r>
      <w:r>
        <w:rPr>
          <w:rFonts w:ascii="Roma Neue" w:hAnsi="Roma Neue" w:cs="Arial"/>
          <w:b/>
          <w:sz w:val="20"/>
          <w:szCs w:val="20"/>
          <w:lang w:eastAsia="it-IT"/>
        </w:rPr>
      </w:r>
      <w:r>
        <w:rPr>
          <w:rFonts w:ascii="Roma Neue" w:hAnsi="Roma Neue" w:cs="Arial"/>
          <w:b/>
          <w:sz w:val="20"/>
          <w:szCs w:val="20"/>
          <w:lang w:eastAsia="it-IT"/>
        </w:rPr>
        <w:fldChar w:fldCharType="separate"/>
      </w:r>
      <w:r>
        <w:rPr>
          <w:rFonts w:ascii="Roma Neue" w:hAnsi="Roma Neue" w:cs="Arial"/>
          <w:b/>
          <w:sz w:val="20"/>
          <w:szCs w:val="20"/>
          <w:lang w:eastAsia="it-IT"/>
        </w:rPr>
        <w:fldChar w:fldCharType="end"/>
      </w:r>
      <w:r w:rsidRPr="00CA33F4">
        <w:rPr>
          <w:rFonts w:ascii="Roma Neue" w:hAnsi="Roma Neue" w:cs="Arial"/>
          <w:b/>
          <w:sz w:val="20"/>
          <w:szCs w:val="20"/>
          <w:lang w:eastAsia="it-IT"/>
        </w:rPr>
        <w:t xml:space="preserve">  </w:t>
      </w:r>
      <w:r w:rsidR="003B32E4">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di self cleaning per i seguenti motivi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sz w:val="20"/>
          <w:szCs w:val="20"/>
          <w:lang w:eastAsia="it-IT"/>
        </w:rPr>
        <w:t xml:space="preserve">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xml:space="preserve">] e si impegna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085662B0" w:rsidR="00575F44" w:rsidRPr="00804608" w:rsidRDefault="00CA33F4" w:rsidP="00CA33F4">
      <w:pPr>
        <w:pStyle w:val="Paragrafoelenco"/>
        <w:spacing w:after="0" w:line="360" w:lineRule="auto"/>
        <w:ind w:left="851"/>
        <w:contextualSpacing/>
        <w:jc w:val="both"/>
        <w:rPr>
          <w:rFonts w:ascii="Roma Neue" w:hAnsi="Roma Neue" w:cs="Arial"/>
          <w:bCs/>
          <w:i/>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bCs/>
          <w:sz w:val="20"/>
          <w:szCs w:val="20"/>
        </w:rPr>
        <w:t xml:space="preserve">che il provvedimento di ammissione al concordato è stato emesso il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575F44" w:rsidRPr="00804608">
        <w:rPr>
          <w:rFonts w:ascii="Roma Neue" w:hAnsi="Roma Neue" w:cs="Arial"/>
          <w:bCs/>
          <w:sz w:val="20"/>
          <w:szCs w:val="20"/>
        </w:rPr>
        <w:t xml:space="preserve"> da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p>
    <w:p w14:paraId="1288D996" w14:textId="7B623D07" w:rsidR="00575F44" w:rsidRPr="00CA33F4" w:rsidRDefault="00CA33F4" w:rsidP="00C07DAE">
      <w:pPr>
        <w:pStyle w:val="Paragrafoelenco"/>
        <w:spacing w:after="0" w:line="360" w:lineRule="auto"/>
        <w:ind w:left="1276" w:hanging="425"/>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575F44" w:rsidRPr="00CA33F4">
        <w:rPr>
          <w:rFonts w:ascii="Roma Neue" w:hAnsi="Roma Neue" w:cs="Arial"/>
          <w:sz w:val="20"/>
          <w:szCs w:val="20"/>
        </w:rPr>
        <w:t xml:space="preserve">che il provvedimento di autorizzazione a partecipare alle gare è stato emesso il </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r w:rsidR="00E63438" w:rsidRPr="00CA33F4">
        <w:rPr>
          <w:rFonts w:ascii="Roma Neue" w:hAnsi="Roma Neue" w:cs="Arial"/>
        </w:rPr>
        <w:t xml:space="preserve"> </w:t>
      </w:r>
      <w:r w:rsidR="00575F44" w:rsidRPr="00CA33F4">
        <w:rPr>
          <w:rFonts w:ascii="Roma Neue" w:hAnsi="Roma Neue" w:cs="Arial"/>
          <w:sz w:val="20"/>
          <w:szCs w:val="20"/>
        </w:rPr>
        <w:t>d</w:t>
      </w:r>
      <w:r w:rsidR="00FF169A" w:rsidRPr="00CA33F4">
        <w:rPr>
          <w:rFonts w:ascii="Roma Neue" w:hAnsi="Roma Neue" w:cs="Arial"/>
          <w:sz w:val="20"/>
          <w:szCs w:val="20"/>
        </w:rPr>
        <w:t>a</w:t>
      </w:r>
      <w:r w:rsidR="00E63438" w:rsidRPr="00CA33F4">
        <w:rPr>
          <w:rFonts w:ascii="Roma Neue" w:hAnsi="Roma Neue" w:cs="Arial"/>
        </w:rPr>
        <w:fldChar w:fldCharType="begin">
          <w:ffData>
            <w:name w:val="Testo47"/>
            <w:enabled/>
            <w:calcOnExit w:val="0"/>
            <w:textInput/>
          </w:ffData>
        </w:fldChar>
      </w:r>
      <w:r w:rsidR="00E63438" w:rsidRPr="00CA33F4">
        <w:rPr>
          <w:rFonts w:ascii="Roma Neue" w:hAnsi="Roma Neue" w:cs="Arial"/>
        </w:rPr>
        <w:instrText xml:space="preserve"> FORMTEXT </w:instrText>
      </w:r>
      <w:r w:rsidR="00E63438" w:rsidRPr="00CA33F4">
        <w:rPr>
          <w:rFonts w:ascii="Roma Neue" w:hAnsi="Roma Neue" w:cs="Arial"/>
        </w:rPr>
      </w:r>
      <w:r w:rsidR="00E63438" w:rsidRPr="00CA33F4">
        <w:rPr>
          <w:rFonts w:ascii="Roma Neue" w:hAnsi="Roma Neue" w:cs="Arial"/>
        </w:rPr>
        <w:fldChar w:fldCharType="separate"/>
      </w:r>
      <w:r w:rsidR="00E63438" w:rsidRPr="00FD4CEB">
        <w:t> </w:t>
      </w:r>
      <w:r w:rsidR="00E63438" w:rsidRPr="00FD4CEB">
        <w:t> </w:t>
      </w:r>
      <w:r w:rsidR="00E63438" w:rsidRPr="00FD4CEB">
        <w:t> </w:t>
      </w:r>
      <w:r w:rsidR="00E63438" w:rsidRPr="00FD4CEB">
        <w:t> </w:t>
      </w:r>
      <w:r w:rsidR="00E63438" w:rsidRPr="00FD4CEB">
        <w:t> </w:t>
      </w:r>
      <w:r w:rsidR="00E63438" w:rsidRPr="00CA33F4">
        <w:rPr>
          <w:rFonts w:ascii="Roma Neue" w:hAnsi="Roma Neue" w:cs="Arial"/>
        </w:rPr>
        <w:fldChar w:fldCharType="end"/>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4023915" w:rsidR="00575F44"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575F44"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34549C58" w:rsidR="006D51FD" w:rsidRPr="00804608" w:rsidRDefault="00CA33F4" w:rsidP="00C07DAE">
      <w:pPr>
        <w:pStyle w:val="Paragrafoelenco"/>
        <w:spacing w:after="0" w:line="360" w:lineRule="auto"/>
        <w:ind w:left="851"/>
        <w:contextualSpacing/>
        <w:jc w:val="both"/>
        <w:rPr>
          <w:rFonts w:ascii="Roma Neue" w:hAnsi="Roma Neue" w:cs="Arial"/>
          <w:sz w:val="20"/>
          <w:szCs w:val="20"/>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Pr>
          <w:rFonts w:ascii="Arial" w:hAnsi="Arial" w:cs="Arial"/>
          <w:b/>
          <w:sz w:val="20"/>
          <w:szCs w:val="20"/>
          <w:lang w:eastAsia="it-IT"/>
        </w:rPr>
        <w:t xml:space="preserve"> </w:t>
      </w:r>
      <w:r w:rsidR="003B32E4">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2DF18FE3" w14:textId="7569BFA4" w:rsidR="000D29AA" w:rsidRDefault="00C07DAE" w:rsidP="000D29AA">
      <w:pPr>
        <w:pStyle w:val="Paragrafoelenco"/>
        <w:spacing w:after="0" w:line="360" w:lineRule="auto"/>
        <w:ind w:left="851"/>
        <w:contextualSpacing/>
        <w:jc w:val="both"/>
        <w:rPr>
          <w:rFonts w:ascii="Roma Neue" w:hAnsi="Roma Neue" w:cs="Arial"/>
        </w:rPr>
      </w:pPr>
      <w:r>
        <w:rPr>
          <w:rFonts w:ascii="Arial" w:hAnsi="Arial" w:cs="Arial"/>
          <w:b/>
          <w:sz w:val="20"/>
          <w:szCs w:val="20"/>
          <w:lang w:eastAsia="it-IT"/>
        </w:rPr>
        <w:fldChar w:fldCharType="begin">
          <w:ffData>
            <w:name w:val=""/>
            <w:enabled/>
            <w:calcOnExit w:val="0"/>
            <w:checkBox>
              <w:size w:val="22"/>
              <w:default w:val="0"/>
            </w:checkBox>
          </w:ffData>
        </w:fldChar>
      </w:r>
      <w:r>
        <w:rPr>
          <w:rFonts w:ascii="Arial" w:hAnsi="Arial" w:cs="Arial"/>
          <w:b/>
          <w:sz w:val="20"/>
          <w:szCs w:val="20"/>
          <w:lang w:eastAsia="it-IT"/>
        </w:rPr>
        <w:instrText xml:space="preserve"> FORMCHECKBOX </w:instrText>
      </w:r>
      <w:r>
        <w:rPr>
          <w:rFonts w:ascii="Arial" w:hAnsi="Arial" w:cs="Arial"/>
          <w:b/>
          <w:sz w:val="20"/>
          <w:szCs w:val="20"/>
          <w:lang w:eastAsia="it-IT"/>
        </w:rPr>
      </w:r>
      <w:r>
        <w:rPr>
          <w:rFonts w:ascii="Arial" w:hAnsi="Arial" w:cs="Arial"/>
          <w:b/>
          <w:sz w:val="20"/>
          <w:szCs w:val="20"/>
          <w:lang w:eastAsia="it-IT"/>
        </w:rPr>
        <w:fldChar w:fldCharType="separate"/>
      </w:r>
      <w:r>
        <w:rPr>
          <w:rFonts w:ascii="Arial" w:hAnsi="Arial" w:cs="Arial"/>
          <w:b/>
          <w:sz w:val="20"/>
          <w:szCs w:val="20"/>
          <w:lang w:eastAsia="it-IT"/>
        </w:rPr>
        <w:fldChar w:fldCharType="end"/>
      </w:r>
      <w:r w:rsidRPr="009C067C">
        <w:rPr>
          <w:rFonts w:ascii="Arial" w:hAnsi="Arial" w:cs="Arial"/>
          <w:b/>
          <w:sz w:val="20"/>
          <w:szCs w:val="20"/>
          <w:lang w:eastAsia="it-IT"/>
        </w:rPr>
        <w:t xml:space="preserve"> </w:t>
      </w:r>
      <w:r w:rsidR="006D51FD" w:rsidRPr="00C07DAE">
        <w:rPr>
          <w:rFonts w:ascii="Arial" w:hAnsi="Arial" w:cs="Arial"/>
          <w:bCs/>
          <w:sz w:val="20"/>
          <w:szCs w:val="20"/>
          <w:lang w:eastAsia="it-IT"/>
        </w:rPr>
        <w:t>che</w:t>
      </w:r>
      <w:r w:rsidR="006D51FD" w:rsidRPr="00F86AA9">
        <w:rPr>
          <w:rFonts w:ascii="Roma Neue" w:hAnsi="Roma Neue" w:cs="Arial"/>
          <w:sz w:val="20"/>
          <w:szCs w:val="20"/>
        </w:rPr>
        <w:t xml:space="preserve"> è stato emesso il provvedimento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w:t>
      </w:r>
      <w:r w:rsidR="006D51FD"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006D51FD" w:rsidRPr="00575F44">
        <w:rPr>
          <w:rFonts w:ascii="Roma Neue" w:hAnsi="Roma Neue" w:cs="Arial"/>
          <w:i/>
          <w:iCs/>
          <w:sz w:val="20"/>
          <w:szCs w:val="20"/>
        </w:rPr>
        <w:t xml:space="preserve"> o degli articoli 20 e 24 del decreto legislativo 6 settembre 2011, n. 159, e affidamento a custode o amministratore giudiziario o finanziario)</w:t>
      </w:r>
      <w:r w:rsidR="006D51FD" w:rsidRPr="00F86AA9">
        <w:rPr>
          <w:rFonts w:ascii="Roma Neue" w:hAnsi="Roma Neue" w:cs="Arial"/>
          <w:sz w:val="20"/>
          <w:szCs w:val="20"/>
        </w:rPr>
        <w:t xml:space="preserve"> in data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6D51FD" w:rsidRPr="00F86AA9">
        <w:rPr>
          <w:rFonts w:ascii="Roma Neue" w:hAnsi="Roma Neue" w:cs="Arial"/>
          <w:sz w:val="20"/>
          <w:szCs w:val="20"/>
        </w:rPr>
        <w:t xml:space="preserve"> da parte </w:t>
      </w:r>
      <w:r w:rsidR="002F3A4B" w:rsidRPr="00F86AA9">
        <w:rPr>
          <w:rFonts w:ascii="Roma Neue" w:hAnsi="Roma Neue" w:cs="Arial"/>
          <w:sz w:val="20"/>
          <w:szCs w:val="20"/>
        </w:rPr>
        <w:t xml:space="preserve">di </w:t>
      </w:r>
      <w:r w:rsidR="00E63438" w:rsidRPr="00FD4CEB">
        <w:rPr>
          <w:rFonts w:ascii="Roma Neue" w:hAnsi="Roma Neue" w:cs="Arial"/>
        </w:rPr>
        <w:fldChar w:fldCharType="begin">
          <w:ffData>
            <w:name w:val="Testo47"/>
            <w:enabled/>
            <w:calcOnExit w:val="0"/>
            <w:textInput/>
          </w:ffData>
        </w:fldChar>
      </w:r>
      <w:r w:rsidR="00E63438" w:rsidRPr="00FD4CEB">
        <w:rPr>
          <w:rFonts w:ascii="Roma Neue" w:hAnsi="Roma Neue" w:cs="Arial"/>
        </w:rPr>
        <w:instrText xml:space="preserve"> FORMTEXT </w:instrText>
      </w:r>
      <w:r w:rsidR="00E63438" w:rsidRPr="00FD4CEB">
        <w:rPr>
          <w:rFonts w:ascii="Roma Neue" w:hAnsi="Roma Neue" w:cs="Arial"/>
        </w:rPr>
      </w:r>
      <w:r w:rsidR="00E63438" w:rsidRPr="00FD4CEB">
        <w:rPr>
          <w:rFonts w:ascii="Roma Neue" w:hAnsi="Roma Neue" w:cs="Arial"/>
        </w:rPr>
        <w:fldChar w:fldCharType="separate"/>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t> </w:t>
      </w:r>
      <w:r w:rsidR="00E63438" w:rsidRPr="00FD4CEB">
        <w:rPr>
          <w:rFonts w:ascii="Roma Neue" w:hAnsi="Roma Neue" w:cs="Arial"/>
        </w:rPr>
        <w:fldChar w:fldCharType="end"/>
      </w:r>
      <w:r w:rsidR="0027424C">
        <w:rPr>
          <w:rFonts w:ascii="Roma Neue" w:hAnsi="Roma Neue" w:cs="Arial"/>
        </w:rPr>
        <w:t>;</w:t>
      </w:r>
    </w:p>
    <w:p w14:paraId="4C76E1F4" w14:textId="77777777" w:rsidR="000D29AA" w:rsidRPr="000D29AA" w:rsidRDefault="000D29AA" w:rsidP="000D29AA">
      <w:pPr>
        <w:pStyle w:val="Paragrafoelenco"/>
        <w:spacing w:after="0" w:line="360" w:lineRule="auto"/>
        <w:ind w:left="851"/>
        <w:contextualSpacing/>
        <w:jc w:val="both"/>
        <w:rPr>
          <w:rFonts w:ascii="Roma Neue" w:hAnsi="Roma Neue" w:cs="Arial"/>
          <w:sz w:val="20"/>
          <w:szCs w:val="20"/>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D90787" w:rsidRPr="00FD4CEB" w14:paraId="208FF32F" w14:textId="77777777" w:rsidTr="002D6C0E">
        <w:trPr>
          <w:trHeight w:val="815"/>
        </w:trPr>
        <w:tc>
          <w:tcPr>
            <w:tcW w:w="5000" w:type="pct"/>
            <w:shd w:val="clear" w:color="auto" w:fill="F2F2F2" w:themeFill="background1" w:themeFillShade="F2"/>
            <w:vAlign w:val="center"/>
          </w:tcPr>
          <w:p w14:paraId="03779134" w14:textId="77777777" w:rsid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 secondo quanto previsto nella lettera di invito.</w:t>
            </w:r>
            <w:r w:rsidRPr="0027424C">
              <w:rPr>
                <w:b/>
                <w:bCs/>
                <w:sz w:val="21"/>
                <w:szCs w:val="21"/>
              </w:rPr>
              <w:t xml:space="preserve"> </w:t>
            </w:r>
          </w:p>
          <w:p w14:paraId="23F9825B" w14:textId="6C89F48C" w:rsidR="00D90787" w:rsidRPr="0027424C" w:rsidRDefault="00D90787" w:rsidP="00D90787">
            <w:pPr>
              <w:spacing w:after="70" w:line="360" w:lineRule="auto"/>
              <w:contextualSpacing/>
              <w:jc w:val="both"/>
              <w:rPr>
                <w:b/>
                <w:bCs/>
                <w:sz w:val="21"/>
                <w:szCs w:val="21"/>
              </w:rPr>
            </w:pPr>
            <w:r w:rsidRPr="0027424C">
              <w:rPr>
                <w:rFonts w:ascii="Roma Neue" w:hAnsi="Roma Neue" w:cs="Arial"/>
                <w:b/>
                <w:bCs/>
                <w:sz w:val="21"/>
                <w:szCs w:val="21"/>
              </w:rPr>
              <w:t>Si precisa che, in caso di soci persone giuridiche, sono indicati anche i relativi amministratori, ai sensi della normativa vigente.</w:t>
            </w:r>
            <w:r w:rsidRPr="0027424C">
              <w:rPr>
                <w:b/>
                <w:bCs/>
                <w:sz w:val="21"/>
                <w:szCs w:val="21"/>
              </w:rPr>
              <w:t xml:space="preserve"> </w:t>
            </w:r>
          </w:p>
          <w:p w14:paraId="7181EDE2" w14:textId="27529056" w:rsidR="00D90787" w:rsidRPr="00D90787" w:rsidRDefault="00D90787" w:rsidP="00D90787">
            <w:pPr>
              <w:spacing w:after="70" w:line="360" w:lineRule="auto"/>
              <w:contextualSpacing/>
              <w:jc w:val="both"/>
              <w:rPr>
                <w:b/>
                <w:bCs/>
              </w:rPr>
            </w:pPr>
            <w:r w:rsidRPr="0027424C">
              <w:rPr>
                <w:rFonts w:ascii="Roma Neue" w:hAnsi="Roma Neue" w:cs="Arial"/>
                <w:b/>
                <w:bCs/>
                <w:sz w:val="21"/>
                <w:szCs w:val="21"/>
              </w:rPr>
              <w:lastRenderedPageBreak/>
              <w:t xml:space="preserve">Qualora tali informazioni siano contenute in apposito elenco allegato al DGUE, </w:t>
            </w:r>
            <w:r w:rsidR="007E5E02" w:rsidRPr="0027424C">
              <w:rPr>
                <w:rFonts w:ascii="Roma Neue" w:hAnsi="Roma Neue" w:cs="Arial"/>
                <w:b/>
                <w:bCs/>
                <w:sz w:val="21"/>
                <w:szCs w:val="21"/>
              </w:rPr>
              <w:t>occorre</w:t>
            </w:r>
            <w:r w:rsidRPr="0027424C">
              <w:rPr>
                <w:rFonts w:ascii="Roma Neue" w:hAnsi="Roma Neue" w:cs="Arial"/>
                <w:b/>
                <w:bCs/>
                <w:sz w:val="21"/>
                <w:szCs w:val="21"/>
              </w:rPr>
              <w:t xml:space="preserve"> rinvia</w:t>
            </w:r>
            <w:r w:rsidR="007E5E02" w:rsidRPr="0027424C">
              <w:rPr>
                <w:rFonts w:ascii="Roma Neue" w:hAnsi="Roma Neue" w:cs="Arial"/>
                <w:b/>
                <w:bCs/>
                <w:sz w:val="21"/>
                <w:szCs w:val="21"/>
              </w:rPr>
              <w:t>re</w:t>
            </w:r>
            <w:r w:rsidRPr="0027424C">
              <w:rPr>
                <w:rFonts w:ascii="Roma Neue" w:hAnsi="Roma Neue" w:cs="Arial"/>
                <w:b/>
                <w:bCs/>
                <w:sz w:val="21"/>
                <w:szCs w:val="21"/>
              </w:rPr>
              <w:t xml:space="preserve"> integralmente a detto elenco, che deve risultare coerente e aggiornato.</w:t>
            </w:r>
          </w:p>
        </w:tc>
      </w:tr>
    </w:tbl>
    <w:p w14:paraId="4AA42735" w14:textId="77777777" w:rsidR="0028613F" w:rsidRDefault="0028613F" w:rsidP="00174743">
      <w:pPr>
        <w:autoSpaceDE w:val="0"/>
        <w:autoSpaceDN w:val="0"/>
        <w:adjustRightInd w:val="0"/>
        <w:spacing w:after="0" w:line="240" w:lineRule="auto"/>
        <w:rPr>
          <w:rFonts w:ascii="CIDFont+F4" w:eastAsiaTheme="minorHAnsi" w:hAnsi="CIDFont+F4" w:cs="CIDFont+F4"/>
        </w:rPr>
      </w:pPr>
    </w:p>
    <w:p w14:paraId="62BDACBD" w14:textId="77777777" w:rsidR="00292722" w:rsidRDefault="00292722" w:rsidP="00827D16">
      <w:pPr>
        <w:spacing w:before="120" w:after="120" w:line="280" w:lineRule="exact"/>
        <w:ind w:right="11"/>
        <w:jc w:val="both"/>
        <w:rPr>
          <w:rFonts w:ascii="Roma Neue" w:hAnsi="Roma Neue" w:cs="Arial"/>
          <w:sz w:val="20"/>
          <w:szCs w:val="20"/>
        </w:rPr>
      </w:pPr>
    </w:p>
    <w:p w14:paraId="7845CB04" w14:textId="77777777" w:rsidR="00292722" w:rsidRDefault="00292722" w:rsidP="00827D16">
      <w:pPr>
        <w:spacing w:before="120" w:after="120" w:line="280" w:lineRule="exact"/>
        <w:ind w:right="11"/>
        <w:jc w:val="both"/>
        <w:rPr>
          <w:rFonts w:ascii="Roma Neue" w:hAnsi="Roma Neue" w:cs="Arial"/>
          <w:sz w:val="20"/>
          <w:szCs w:val="20"/>
        </w:rPr>
      </w:pPr>
    </w:p>
    <w:p w14:paraId="30A12371" w14:textId="2198A6DA"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82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24"/>
        <w:gridCol w:w="5247"/>
      </w:tblGrid>
      <w:tr w:rsidR="0001610A" w:rsidRPr="00FD4CEB" w14:paraId="4EAC7BCA" w14:textId="77777777" w:rsidTr="007E5E02">
        <w:trPr>
          <w:trHeight w:val="496"/>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7E5E02">
        <w:trPr>
          <w:trHeight w:val="545"/>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7E5E02">
        <w:trPr>
          <w:trHeight w:val="993"/>
        </w:trPr>
        <w:tc>
          <w:tcPr>
            <w:tcW w:w="5000" w:type="pct"/>
            <w:gridSpan w:val="2"/>
            <w:vAlign w:val="center"/>
          </w:tcPr>
          <w:p w14:paraId="0EDD334A" w14:textId="54254BDD"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0027424C" w:rsidRPr="00FD4CEB">
              <w:rPr>
                <w:rFonts w:ascii="Roma Neue" w:hAnsi="Roma Neue" w:cs="Arial"/>
              </w:rPr>
              <w:t xml:space="preserve"> </w:t>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r w:rsidR="0027424C" w:rsidRPr="00FD4CEB">
              <w:rPr>
                <w:rFonts w:ascii="Roma Neue" w:hAnsi="Roma Neue" w:cs="Arial"/>
              </w:rPr>
              <w:fldChar w:fldCharType="begin">
                <w:ffData>
                  <w:name w:val="Testo47"/>
                  <w:enabled/>
                  <w:calcOnExit w:val="0"/>
                  <w:textInput/>
                </w:ffData>
              </w:fldChar>
            </w:r>
            <w:r w:rsidR="0027424C" w:rsidRPr="00FD4CEB">
              <w:rPr>
                <w:rFonts w:ascii="Roma Neue" w:hAnsi="Roma Neue" w:cs="Arial"/>
              </w:rPr>
              <w:instrText xml:space="preserve"> FORMTEXT </w:instrText>
            </w:r>
            <w:r w:rsidR="0027424C" w:rsidRPr="00FD4CEB">
              <w:rPr>
                <w:rFonts w:ascii="Roma Neue" w:hAnsi="Roma Neue" w:cs="Arial"/>
              </w:rPr>
            </w:r>
            <w:r w:rsidR="0027424C" w:rsidRPr="00FD4CEB">
              <w:rPr>
                <w:rFonts w:ascii="Roma Neue" w:hAnsi="Roma Neue" w:cs="Arial"/>
              </w:rPr>
              <w:fldChar w:fldCharType="separate"/>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t> </w:t>
            </w:r>
            <w:r w:rsidR="0027424C" w:rsidRPr="00FD4CEB">
              <w:rPr>
                <w:rFonts w:ascii="Roma Neue" w:hAnsi="Roma Neue" w:cs="Arial"/>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27424C">
      <w:footerReference w:type="default" r:id="rId8"/>
      <w:pgSz w:w="11906" w:h="16838"/>
      <w:pgMar w:top="851" w:right="1134" w:bottom="851" w:left="1134" w:header="709" w:footer="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C254" w14:textId="77777777" w:rsidR="00216589" w:rsidRDefault="00216589" w:rsidP="00A6104B">
      <w:pPr>
        <w:spacing w:after="0" w:line="240" w:lineRule="auto"/>
      </w:pPr>
      <w:r>
        <w:separator/>
      </w:r>
    </w:p>
  </w:endnote>
  <w:endnote w:type="continuationSeparator" w:id="0">
    <w:p w14:paraId="7B37CCA8" w14:textId="77777777" w:rsidR="00216589" w:rsidRDefault="00216589"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ma Neue" w:hAnsi="Roma Neue"/>
        <w:sz w:val="18"/>
        <w:szCs w:val="18"/>
      </w:rPr>
      <w:id w:val="785313309"/>
      <w:docPartObj>
        <w:docPartGallery w:val="Page Numbers (Bottom of Page)"/>
        <w:docPartUnique/>
      </w:docPartObj>
    </w:sdtPr>
    <w:sdtEndPr>
      <w:rPr>
        <w:rFonts w:cs="Arial"/>
      </w:rPr>
    </w:sdtEndPr>
    <w:sdtContent>
      <w:p w14:paraId="523F9B47" w14:textId="77777777" w:rsidR="0035214A" w:rsidRPr="00191577" w:rsidRDefault="0035214A" w:rsidP="00AD5105">
        <w:pPr>
          <w:pStyle w:val="Pidipagina"/>
          <w:spacing w:before="240"/>
          <w:rPr>
            <w:rFonts w:ascii="Roma Neue" w:hAnsi="Roma Neue" w:cs="Arial"/>
            <w:sz w:val="18"/>
            <w:szCs w:val="18"/>
          </w:rPr>
        </w:pPr>
        <w:r w:rsidRPr="00191577">
          <w:rPr>
            <w:rFonts w:ascii="Roma Neue" w:hAnsi="Roma Neue" w:cs="Arial"/>
            <w:sz w:val="18"/>
            <w:szCs w:val="18"/>
          </w:rPr>
          <w:tab/>
        </w:r>
        <w:r w:rsidRPr="00191577">
          <w:rPr>
            <w:rFonts w:ascii="Roma Neue" w:hAnsi="Roma Neue" w:cs="Arial"/>
            <w:sz w:val="18"/>
            <w:szCs w:val="18"/>
          </w:rPr>
          <w:tab/>
        </w:r>
        <w:sdt>
          <w:sdtPr>
            <w:rPr>
              <w:rFonts w:ascii="Roma Neue" w:hAnsi="Roma Neue" w:cs="Arial"/>
              <w:sz w:val="18"/>
              <w:szCs w:val="18"/>
            </w:rPr>
            <w:id w:val="860082579"/>
            <w:docPartObj>
              <w:docPartGallery w:val="Page Numbers (Top of Page)"/>
              <w:docPartUnique/>
            </w:docPartObj>
          </w:sdtPr>
          <w:sdtContent>
            <w:r w:rsidRPr="00191577">
              <w:rPr>
                <w:rFonts w:ascii="Roma Neue" w:hAnsi="Roma Neue" w:cs="Arial"/>
                <w:sz w:val="18"/>
                <w:szCs w:val="18"/>
              </w:rPr>
              <w:t xml:space="preserve">Pag. </w:t>
            </w:r>
            <w:r w:rsidRPr="00191577">
              <w:rPr>
                <w:rFonts w:ascii="Roma Neue" w:hAnsi="Roma Neue" w:cs="Arial"/>
                <w:b/>
                <w:bCs/>
                <w:sz w:val="18"/>
                <w:szCs w:val="18"/>
              </w:rPr>
              <w:fldChar w:fldCharType="begin"/>
            </w:r>
            <w:r w:rsidRPr="00191577">
              <w:rPr>
                <w:rFonts w:ascii="Roma Neue" w:hAnsi="Roma Neue" w:cs="Arial"/>
                <w:b/>
                <w:bCs/>
                <w:sz w:val="18"/>
                <w:szCs w:val="18"/>
              </w:rPr>
              <w:instrText>PAGE</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1</w:t>
            </w:r>
            <w:r w:rsidRPr="00191577">
              <w:rPr>
                <w:rFonts w:ascii="Roma Neue" w:hAnsi="Roma Neue" w:cs="Arial"/>
                <w:b/>
                <w:bCs/>
                <w:sz w:val="18"/>
                <w:szCs w:val="18"/>
              </w:rPr>
              <w:fldChar w:fldCharType="end"/>
            </w:r>
            <w:r w:rsidRPr="00191577">
              <w:rPr>
                <w:rFonts w:ascii="Roma Neue" w:hAnsi="Roma Neue" w:cs="Arial"/>
                <w:sz w:val="18"/>
                <w:szCs w:val="18"/>
              </w:rPr>
              <w:t xml:space="preserve"> di </w:t>
            </w:r>
            <w:r w:rsidRPr="00191577">
              <w:rPr>
                <w:rFonts w:ascii="Roma Neue" w:hAnsi="Roma Neue" w:cs="Arial"/>
                <w:b/>
                <w:bCs/>
                <w:sz w:val="18"/>
                <w:szCs w:val="18"/>
              </w:rPr>
              <w:fldChar w:fldCharType="begin"/>
            </w:r>
            <w:r w:rsidRPr="00191577">
              <w:rPr>
                <w:rFonts w:ascii="Roma Neue" w:hAnsi="Roma Neue" w:cs="Arial"/>
                <w:b/>
                <w:bCs/>
                <w:sz w:val="18"/>
                <w:szCs w:val="18"/>
              </w:rPr>
              <w:instrText>NUMPAGES</w:instrText>
            </w:r>
            <w:r w:rsidRPr="00191577">
              <w:rPr>
                <w:rFonts w:ascii="Roma Neue" w:hAnsi="Roma Neue" w:cs="Arial"/>
                <w:b/>
                <w:bCs/>
                <w:sz w:val="18"/>
                <w:szCs w:val="18"/>
              </w:rPr>
              <w:fldChar w:fldCharType="separate"/>
            </w:r>
            <w:r w:rsidR="008353E2" w:rsidRPr="00191577">
              <w:rPr>
                <w:rFonts w:ascii="Roma Neue" w:hAnsi="Roma Neue" w:cs="Arial"/>
                <w:b/>
                <w:bCs/>
                <w:noProof/>
                <w:sz w:val="18"/>
                <w:szCs w:val="18"/>
              </w:rPr>
              <w:t>23</w:t>
            </w:r>
            <w:r w:rsidRPr="00191577">
              <w:rPr>
                <w:rFonts w:ascii="Roma Neue" w:hAnsi="Roma Neue" w:cs="Arial"/>
                <w:b/>
                <w:bCs/>
                <w:sz w:val="18"/>
                <w:szCs w:val="18"/>
              </w:rPr>
              <w:fldChar w:fldCharType="end"/>
            </w:r>
          </w:sdtContent>
        </w:sdt>
      </w:p>
    </w:sdtContent>
  </w:sdt>
  <w:p w14:paraId="6D34CDC1" w14:textId="77777777" w:rsidR="0035214A" w:rsidRPr="00191577" w:rsidRDefault="0035214A" w:rsidP="00A1504F">
    <w:pPr>
      <w:pStyle w:val="Pidipagina"/>
      <w:tabs>
        <w:tab w:val="clear" w:pos="4819"/>
        <w:tab w:val="clear" w:pos="9638"/>
        <w:tab w:val="left" w:pos="3549"/>
      </w:tabs>
      <w:rPr>
        <w:rFonts w:ascii="Roma Neue" w:hAnsi="Roma Neue" w:cs="Arial"/>
        <w:sz w:val="18"/>
        <w:szCs w:val="18"/>
      </w:rPr>
    </w:pPr>
    <w:r w:rsidRPr="00191577">
      <w:rPr>
        <w:rFonts w:ascii="Roma Neue" w:hAnsi="Roma Neue"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2065D" w14:textId="77777777" w:rsidR="00216589" w:rsidRDefault="00216589" w:rsidP="00A6104B">
      <w:pPr>
        <w:spacing w:after="0" w:line="240" w:lineRule="auto"/>
      </w:pPr>
      <w:r>
        <w:separator/>
      </w:r>
    </w:p>
  </w:footnote>
  <w:footnote w:type="continuationSeparator" w:id="0">
    <w:p w14:paraId="2D6D6CD2" w14:textId="77777777" w:rsidR="00216589" w:rsidRDefault="00216589" w:rsidP="00A6104B">
      <w:pPr>
        <w:spacing w:after="0" w:line="240" w:lineRule="auto"/>
      </w:pPr>
      <w:r>
        <w:continuationSeparator/>
      </w:r>
    </w:p>
  </w:footnote>
  <w:footnote w:id="1">
    <w:p w14:paraId="17BAF317" w14:textId="05BB1372" w:rsidR="002C1D27" w:rsidRDefault="002C1D27" w:rsidP="002C1D27">
      <w:pPr>
        <w:pStyle w:val="Testonotaapidipagina"/>
        <w:rPr>
          <w:rFonts w:ascii="Arial" w:hAnsi="Arial" w:cs="Arial"/>
          <w:sz w:val="18"/>
          <w:szCs w:val="18"/>
        </w:rPr>
      </w:pPr>
      <w:r>
        <w:rPr>
          <w:rStyle w:val="Rimandonotaapidipagina"/>
          <w:rFonts w:ascii="Arial" w:hAnsi="Arial" w:cs="Arial"/>
          <w:sz w:val="18"/>
          <w:szCs w:val="18"/>
        </w:rPr>
        <w:footnoteRef/>
      </w:r>
      <w:r>
        <w:rPr>
          <w:rFonts w:ascii="Arial" w:hAnsi="Arial" w:cs="Arial"/>
          <w:sz w:val="18"/>
          <w:szCs w:val="18"/>
        </w:rPr>
        <w:t xml:space="preserve"> </w:t>
      </w:r>
      <w:r w:rsidRPr="006D7B07">
        <w:rPr>
          <w:rFonts w:ascii="Roma Neue" w:hAnsi="Roma Neue" w:cs="Arial"/>
          <w:sz w:val="18"/>
          <w:szCs w:val="18"/>
        </w:rPr>
        <w:t>Laddove il consorzio indichi come consorziata esecutrice un altro consorzio, detto consorzio dovrà a sua volta indicare le consorziate esecutrici, specificando, che si tratta di consorziate appartenenti al consorzio esecutore</w:t>
      </w:r>
      <w:r>
        <w:rPr>
          <w:rFonts w:ascii="Arial" w:hAnsi="Arial" w:cs="Arial"/>
          <w:sz w:val="18"/>
          <w:szCs w:val="18"/>
        </w:rPr>
        <w:t xml:space="preserve"> </w:t>
      </w:r>
    </w:p>
  </w:footnote>
  <w:footnote w:id="2">
    <w:p w14:paraId="4534F7EE" w14:textId="692F4AF6" w:rsidR="007F6216" w:rsidRPr="0074061D" w:rsidRDefault="007F6216" w:rsidP="007F6216">
      <w:pPr>
        <w:pStyle w:val="Testonotaapidipagina"/>
        <w:jc w:val="both"/>
        <w:rPr>
          <w:rFonts w:ascii="Roma Neue" w:hAnsi="Roma Neue" w:cs="Arial"/>
          <w:sz w:val="18"/>
          <w:szCs w:val="18"/>
        </w:rPr>
      </w:pPr>
      <w:r w:rsidRPr="008F14FE">
        <w:rPr>
          <w:rStyle w:val="Rimandonotaapidipagina"/>
          <w:rFonts w:ascii="Arial" w:hAnsi="Arial" w:cs="Arial"/>
          <w:b/>
          <w:bCs/>
          <w:sz w:val="18"/>
          <w:szCs w:val="18"/>
        </w:rPr>
        <w:footnoteRef/>
      </w:r>
      <w:r>
        <w:rPr>
          <w:rFonts w:ascii="Arial" w:hAnsi="Arial" w:cs="Arial"/>
          <w:sz w:val="18"/>
          <w:szCs w:val="18"/>
        </w:rPr>
        <w:t xml:space="preserve"> </w:t>
      </w:r>
      <w:r w:rsidRPr="0074061D">
        <w:rPr>
          <w:rFonts w:ascii="Roma Neue" w:hAnsi="Roma Neue" w:cs="Arial"/>
          <w:sz w:val="18"/>
          <w:szCs w:val="18"/>
        </w:rPr>
        <w:t>Qualora l’esecuzione avvenga, anche solo parzialmente</w:t>
      </w:r>
      <w:r w:rsidR="0074061D" w:rsidRPr="0074061D">
        <w:rPr>
          <w:rFonts w:ascii="Roma Neue" w:hAnsi="Roma Neue" w:cs="Arial"/>
          <w:sz w:val="18"/>
          <w:szCs w:val="18"/>
        </w:rPr>
        <w:t xml:space="preserve"> o in forma mista</w:t>
      </w:r>
      <w:r w:rsidRPr="0074061D">
        <w:rPr>
          <w:rFonts w:ascii="Roma Neue" w:hAnsi="Roma Neue" w:cs="Arial"/>
          <w:sz w:val="18"/>
          <w:szCs w:val="18"/>
        </w:rPr>
        <w:t xml:space="preserve">, tramite consorziate designate, i requisiti di qualificazione relativi alle lavorazioni eseguite dovranno essere posseduti dalle medesime consorziate esecutrici in proprio ovvero mediante avvalimento ai sensi dell’art. 104 del d.lgs. 36/2023. </w:t>
      </w:r>
      <w:r w:rsidR="005770FF" w:rsidRPr="0074061D">
        <w:rPr>
          <w:rFonts w:ascii="Roma Neue" w:hAnsi="Roma Neue" w:cs="Arial"/>
          <w:b/>
          <w:bCs/>
          <w:sz w:val="18"/>
          <w:szCs w:val="18"/>
        </w:rPr>
        <w:t>La consorziata designata quale esecutrice dovrà essere qualificata per la categoria e per l’importo/quota di lavori assunt</w:t>
      </w:r>
      <w:r w:rsidR="006D7B07">
        <w:rPr>
          <w:rFonts w:ascii="Roma Neue" w:hAnsi="Roma Neue" w:cs="Arial"/>
          <w:b/>
          <w:bCs/>
          <w:sz w:val="18"/>
          <w:szCs w:val="18"/>
        </w:rPr>
        <w:t>i</w:t>
      </w:r>
      <w:r w:rsidR="005770FF" w:rsidRPr="0074061D">
        <w:rPr>
          <w:rFonts w:ascii="Roma Neue" w:hAnsi="Roma Neue" w:cs="Arial"/>
          <w:b/>
          <w:bCs/>
          <w:sz w:val="18"/>
          <w:szCs w:val="18"/>
        </w:rPr>
        <w:t xml:space="preserve"> in esecuzione</w:t>
      </w:r>
      <w:r w:rsidRPr="0074061D">
        <w:rPr>
          <w:rFonts w:ascii="Roma Neue" w:hAnsi="Roma Neue" w:cs="Arial"/>
          <w:sz w:val="18"/>
          <w:szCs w:val="18"/>
        </w:rPr>
        <w:t>.</w:t>
      </w:r>
    </w:p>
    <w:p w14:paraId="1D7762BA" w14:textId="565BB59A" w:rsidR="0074061D" w:rsidRPr="0074061D" w:rsidRDefault="0074061D" w:rsidP="007F6216">
      <w:pPr>
        <w:pStyle w:val="Testonotaapidipagina"/>
        <w:jc w:val="both"/>
        <w:rPr>
          <w:rFonts w:ascii="Roma Neue" w:hAnsi="Roma Neue" w:cs="Arial"/>
          <w:sz w:val="18"/>
          <w:szCs w:val="18"/>
        </w:rPr>
      </w:pPr>
      <w:r w:rsidRPr="0074061D">
        <w:rPr>
          <w:rFonts w:ascii="Roma Neue" w:hAnsi="Roma Neue" w:cs="Arial"/>
          <w:sz w:val="18"/>
          <w:szCs w:val="18"/>
        </w:rPr>
        <w:t>In assenza di espressa indicazione delle quote di esecuzione, la consorziata designata sarà considerata esecutrice dell’intera lavorazione/categoria per la quale risulta indicata</w:t>
      </w:r>
      <w:r w:rsidR="006D7B07">
        <w:rPr>
          <w:rFonts w:ascii="Roma Neue" w:hAnsi="Roma Neue" w:cs="Arial"/>
          <w:sz w:val="18"/>
          <w:szCs w:val="18"/>
        </w:rPr>
        <w:t>.</w:t>
      </w:r>
    </w:p>
  </w:footnote>
  <w:footnote w:id="3">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04C216B"/>
    <w:multiLevelType w:val="hybridMultilevel"/>
    <w:tmpl w:val="ABE64B80"/>
    <w:lvl w:ilvl="0" w:tplc="7BEEF2D0">
      <w:start w:val="1"/>
      <w:numFmt w:val="lowerLetter"/>
      <w:lvlText w:val="%1)"/>
      <w:lvlJc w:val="left"/>
      <w:pPr>
        <w:ind w:left="1068" w:hanging="360"/>
      </w:pPr>
    </w:lvl>
    <w:lvl w:ilvl="1" w:tplc="04100019">
      <w:start w:val="1"/>
      <w:numFmt w:val="lowerLetter"/>
      <w:lvlText w:val="%2."/>
      <w:lvlJc w:val="left"/>
      <w:pPr>
        <w:ind w:left="1788" w:hanging="360"/>
      </w:pPr>
    </w:lvl>
    <w:lvl w:ilvl="2" w:tplc="0410001B">
      <w:start w:val="1"/>
      <w:numFmt w:val="lowerRoman"/>
      <w:lvlText w:val="%3."/>
      <w:lvlJc w:val="right"/>
      <w:pPr>
        <w:ind w:left="2508" w:hanging="180"/>
      </w:pPr>
    </w:lvl>
    <w:lvl w:ilvl="3" w:tplc="0410000F">
      <w:start w:val="1"/>
      <w:numFmt w:val="decimal"/>
      <w:lvlText w:val="%4."/>
      <w:lvlJc w:val="left"/>
      <w:pPr>
        <w:ind w:left="3228" w:hanging="360"/>
      </w:pPr>
    </w:lvl>
    <w:lvl w:ilvl="4" w:tplc="04100019">
      <w:start w:val="1"/>
      <w:numFmt w:val="lowerLetter"/>
      <w:lvlText w:val="%5."/>
      <w:lvlJc w:val="left"/>
      <w:pPr>
        <w:ind w:left="3948" w:hanging="360"/>
      </w:p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start w:val="1"/>
      <w:numFmt w:val="lowerLetter"/>
      <w:lvlText w:val="%8."/>
      <w:lvlJc w:val="left"/>
      <w:pPr>
        <w:ind w:left="6108" w:hanging="360"/>
      </w:pPr>
    </w:lvl>
    <w:lvl w:ilvl="8" w:tplc="0410001B">
      <w:start w:val="1"/>
      <w:numFmt w:val="lowerRoman"/>
      <w:lvlText w:val="%9."/>
      <w:lvlJc w:val="right"/>
      <w:pPr>
        <w:ind w:left="6828" w:hanging="180"/>
      </w:pPr>
    </w:lvl>
  </w:abstractNum>
  <w:abstractNum w:abstractNumId="4"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6"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7"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1"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2" w15:restartNumberingAfterBreak="0">
    <w:nsid w:val="32C56541"/>
    <w:multiLevelType w:val="hybridMultilevel"/>
    <w:tmpl w:val="02BC686E"/>
    <w:lvl w:ilvl="0" w:tplc="155CAE6C">
      <w:numFmt w:val="bullet"/>
      <w:lvlText w:val="-"/>
      <w:lvlJc w:val="left"/>
      <w:pPr>
        <w:ind w:left="785" w:hanging="360"/>
      </w:pPr>
      <w:rPr>
        <w:rFonts w:ascii="Roma Neue" w:eastAsia="Calibri" w:hAnsi="Roma Neue"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3" w15:restartNumberingAfterBreak="0">
    <w:nsid w:val="3480458E"/>
    <w:multiLevelType w:val="hybridMultilevel"/>
    <w:tmpl w:val="84DC7D90"/>
    <w:lvl w:ilvl="0" w:tplc="3BA8287C">
      <w:numFmt w:val="bullet"/>
      <w:lvlText w:val="-"/>
      <w:lvlJc w:val="left"/>
      <w:pPr>
        <w:ind w:left="786" w:hanging="360"/>
      </w:pPr>
      <w:rPr>
        <w:rFonts w:ascii="Roma Neue" w:eastAsia="Calibri" w:hAnsi="Roma Neue"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6"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7"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9" w15:restartNumberingAfterBreak="0">
    <w:nsid w:val="4ACF24D5"/>
    <w:multiLevelType w:val="hybridMultilevel"/>
    <w:tmpl w:val="949EE988"/>
    <w:lvl w:ilvl="0" w:tplc="9A16E8B8">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237625"/>
    <w:multiLevelType w:val="hybridMultilevel"/>
    <w:tmpl w:val="E82C6B9A"/>
    <w:lvl w:ilvl="0" w:tplc="0410000B">
      <w:start w:val="1"/>
      <w:numFmt w:val="bullet"/>
      <w:lvlText w:val=""/>
      <w:lvlJc w:val="left"/>
      <w:pPr>
        <w:ind w:left="1146" w:hanging="360"/>
      </w:pPr>
      <w:rPr>
        <w:rFonts w:ascii="Wingdings" w:hAnsi="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21" w15:restartNumberingAfterBreak="0">
    <w:nsid w:val="4E9E3D2D"/>
    <w:multiLevelType w:val="hybridMultilevel"/>
    <w:tmpl w:val="551099EA"/>
    <w:lvl w:ilvl="0" w:tplc="04100005">
      <w:start w:val="1"/>
      <w:numFmt w:val="bullet"/>
      <w:lvlText w:val=""/>
      <w:lvlJc w:val="left"/>
      <w:pPr>
        <w:ind w:left="1146" w:hanging="360"/>
      </w:pPr>
      <w:rPr>
        <w:rFonts w:ascii="Wingdings" w:hAnsi="Wingdings" w:cs="Wingdings" w:hint="default"/>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FD72A9"/>
    <w:multiLevelType w:val="hybridMultilevel"/>
    <w:tmpl w:val="389E704E"/>
    <w:lvl w:ilvl="0" w:tplc="8E3AC0C8">
      <w:start w:val="1"/>
      <w:numFmt w:val="bullet"/>
      <w:lvlText w:val="-"/>
      <w:lvlJc w:val="left"/>
      <w:pPr>
        <w:ind w:left="720" w:hanging="360"/>
      </w:pPr>
      <w:rPr>
        <w:rFonts w:ascii="Arial" w:hAnsi="Arial" w:hint="default"/>
        <w:b/>
        <w:bCs/>
        <w:i w:val="0"/>
        <w:iCs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4" w15:restartNumberingAfterBreak="0">
    <w:nsid w:val="59391A78"/>
    <w:multiLevelType w:val="hybridMultilevel"/>
    <w:tmpl w:val="8BBE8376"/>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6" w15:restartNumberingAfterBreak="0">
    <w:nsid w:val="5B6458F3"/>
    <w:multiLevelType w:val="hybridMultilevel"/>
    <w:tmpl w:val="A65A5B1C"/>
    <w:lvl w:ilvl="0" w:tplc="B80642F2">
      <w:start w:val="1"/>
      <w:numFmt w:val="lowerRoman"/>
      <w:lvlText w:val="%1."/>
      <w:lvlJc w:val="right"/>
      <w:pPr>
        <w:ind w:left="720" w:hanging="360"/>
      </w:pPr>
      <w:rPr>
        <w:rFonts w:hint="default"/>
        <w:b/>
        <w:bCs/>
        <w:i/>
        <w:i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66BC77FE"/>
    <w:multiLevelType w:val="hybridMultilevel"/>
    <w:tmpl w:val="8E1C442C"/>
    <w:lvl w:ilvl="0" w:tplc="AAA4F2E2">
      <w:start w:val="1"/>
      <w:numFmt w:val="bullet"/>
      <w:lvlText w:val=""/>
      <w:lvlJc w:val="left"/>
      <w:pPr>
        <w:ind w:left="928" w:hanging="360"/>
      </w:pPr>
      <w:rPr>
        <w:rFonts w:ascii="Wingdings" w:hAnsi="Wingdings" w:hint="default"/>
        <w:sz w:val="30"/>
        <w:szCs w:val="30"/>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9" w15:restartNumberingAfterBreak="0">
    <w:nsid w:val="6BBC46A5"/>
    <w:multiLevelType w:val="hybridMultilevel"/>
    <w:tmpl w:val="C570F21C"/>
    <w:lvl w:ilvl="0" w:tplc="8E3AC0C8">
      <w:start w:val="1"/>
      <w:numFmt w:val="bullet"/>
      <w:lvlText w:val="-"/>
      <w:lvlJc w:val="left"/>
      <w:pPr>
        <w:ind w:left="1145" w:hanging="360"/>
      </w:pPr>
      <w:rPr>
        <w:rFonts w:ascii="Arial" w:hAnsi="Arial" w:hint="default"/>
        <w:b/>
        <w:bCs/>
        <w:i w:val="0"/>
        <w:iCs w:val="0"/>
        <w:color w:val="auto"/>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0" w15:restartNumberingAfterBreak="0">
    <w:nsid w:val="712F65D1"/>
    <w:multiLevelType w:val="hybridMultilevel"/>
    <w:tmpl w:val="B4E07A36"/>
    <w:lvl w:ilvl="0" w:tplc="EE3E6500">
      <w:start w:val="1"/>
      <w:numFmt w:val="bullet"/>
      <w:lvlText w:val=""/>
      <w:lvlJc w:val="left"/>
      <w:pPr>
        <w:ind w:left="1145" w:hanging="360"/>
      </w:pPr>
      <w:rPr>
        <w:rFonts w:ascii="Wingdings" w:hAnsi="Wingdings" w:hint="default"/>
        <w:sz w:val="36"/>
        <w:szCs w:val="36"/>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31" w15:restartNumberingAfterBreak="0">
    <w:nsid w:val="714778F7"/>
    <w:multiLevelType w:val="hybridMultilevel"/>
    <w:tmpl w:val="AC6EA606"/>
    <w:lvl w:ilvl="0" w:tplc="3BEE6EAE">
      <w:start w:val="4"/>
      <w:numFmt w:val="bullet"/>
      <w:lvlText w:val=""/>
      <w:lvlJc w:val="left"/>
      <w:pPr>
        <w:ind w:left="1200" w:hanging="360"/>
      </w:pPr>
      <w:rPr>
        <w:rFonts w:ascii="Symbol" w:eastAsia="Calibri" w:hAnsi="Symbol" w:cs="Arial" w:hint="default"/>
        <w:b/>
        <w:u w:val="single"/>
      </w:rPr>
    </w:lvl>
    <w:lvl w:ilvl="1" w:tplc="04100003" w:tentative="1">
      <w:start w:val="1"/>
      <w:numFmt w:val="bullet"/>
      <w:lvlText w:val="o"/>
      <w:lvlJc w:val="left"/>
      <w:pPr>
        <w:ind w:left="1920" w:hanging="360"/>
      </w:pPr>
      <w:rPr>
        <w:rFonts w:ascii="Courier New" w:hAnsi="Courier New" w:cs="Courier New" w:hint="default"/>
      </w:rPr>
    </w:lvl>
    <w:lvl w:ilvl="2" w:tplc="04100005" w:tentative="1">
      <w:start w:val="1"/>
      <w:numFmt w:val="bullet"/>
      <w:lvlText w:val=""/>
      <w:lvlJc w:val="left"/>
      <w:pPr>
        <w:ind w:left="2640" w:hanging="360"/>
      </w:pPr>
      <w:rPr>
        <w:rFonts w:ascii="Wingdings" w:hAnsi="Wingdings" w:hint="default"/>
      </w:rPr>
    </w:lvl>
    <w:lvl w:ilvl="3" w:tplc="04100001" w:tentative="1">
      <w:start w:val="1"/>
      <w:numFmt w:val="bullet"/>
      <w:lvlText w:val=""/>
      <w:lvlJc w:val="left"/>
      <w:pPr>
        <w:ind w:left="3360" w:hanging="360"/>
      </w:pPr>
      <w:rPr>
        <w:rFonts w:ascii="Symbol" w:hAnsi="Symbol" w:hint="default"/>
      </w:rPr>
    </w:lvl>
    <w:lvl w:ilvl="4" w:tplc="04100003" w:tentative="1">
      <w:start w:val="1"/>
      <w:numFmt w:val="bullet"/>
      <w:lvlText w:val="o"/>
      <w:lvlJc w:val="left"/>
      <w:pPr>
        <w:ind w:left="4080" w:hanging="360"/>
      </w:pPr>
      <w:rPr>
        <w:rFonts w:ascii="Courier New" w:hAnsi="Courier New" w:cs="Courier New" w:hint="default"/>
      </w:rPr>
    </w:lvl>
    <w:lvl w:ilvl="5" w:tplc="04100005" w:tentative="1">
      <w:start w:val="1"/>
      <w:numFmt w:val="bullet"/>
      <w:lvlText w:val=""/>
      <w:lvlJc w:val="left"/>
      <w:pPr>
        <w:ind w:left="4800" w:hanging="360"/>
      </w:pPr>
      <w:rPr>
        <w:rFonts w:ascii="Wingdings" w:hAnsi="Wingdings" w:hint="default"/>
      </w:rPr>
    </w:lvl>
    <w:lvl w:ilvl="6" w:tplc="04100001" w:tentative="1">
      <w:start w:val="1"/>
      <w:numFmt w:val="bullet"/>
      <w:lvlText w:val=""/>
      <w:lvlJc w:val="left"/>
      <w:pPr>
        <w:ind w:left="5520" w:hanging="360"/>
      </w:pPr>
      <w:rPr>
        <w:rFonts w:ascii="Symbol" w:hAnsi="Symbol" w:hint="default"/>
      </w:rPr>
    </w:lvl>
    <w:lvl w:ilvl="7" w:tplc="04100003" w:tentative="1">
      <w:start w:val="1"/>
      <w:numFmt w:val="bullet"/>
      <w:lvlText w:val="o"/>
      <w:lvlJc w:val="left"/>
      <w:pPr>
        <w:ind w:left="6240" w:hanging="360"/>
      </w:pPr>
      <w:rPr>
        <w:rFonts w:ascii="Courier New" w:hAnsi="Courier New" w:cs="Courier New" w:hint="default"/>
      </w:rPr>
    </w:lvl>
    <w:lvl w:ilvl="8" w:tplc="04100005" w:tentative="1">
      <w:start w:val="1"/>
      <w:numFmt w:val="bullet"/>
      <w:lvlText w:val=""/>
      <w:lvlJc w:val="left"/>
      <w:pPr>
        <w:ind w:left="6960" w:hanging="360"/>
      </w:pPr>
      <w:rPr>
        <w:rFonts w:ascii="Wingdings" w:hAnsi="Wingdings" w:hint="default"/>
      </w:rPr>
    </w:lvl>
  </w:abstractNum>
  <w:abstractNum w:abstractNumId="32"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4"/>
  </w:num>
  <w:num w:numId="2" w16cid:durableId="587933552">
    <w:abstractNumId w:val="6"/>
  </w:num>
  <w:num w:numId="3" w16cid:durableId="1575434736">
    <w:abstractNumId w:val="11"/>
  </w:num>
  <w:num w:numId="4" w16cid:durableId="2128886448">
    <w:abstractNumId w:val="9"/>
  </w:num>
  <w:num w:numId="5" w16cid:durableId="1459178686">
    <w:abstractNumId w:val="25"/>
  </w:num>
  <w:num w:numId="6" w16cid:durableId="1893760684">
    <w:abstractNumId w:val="24"/>
  </w:num>
  <w:num w:numId="7" w16cid:durableId="39984828">
    <w:abstractNumId w:val="34"/>
  </w:num>
  <w:num w:numId="8" w16cid:durableId="636304297">
    <w:abstractNumId w:val="32"/>
  </w:num>
  <w:num w:numId="9" w16cid:durableId="1230310143">
    <w:abstractNumId w:val="10"/>
  </w:num>
  <w:num w:numId="10" w16cid:durableId="2116821904">
    <w:abstractNumId w:val="33"/>
  </w:num>
  <w:num w:numId="11" w16cid:durableId="1966891537">
    <w:abstractNumId w:val="15"/>
  </w:num>
  <w:num w:numId="12" w16cid:durableId="1839034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33"/>
  </w:num>
  <w:num w:numId="14" w16cid:durableId="2092464843">
    <w:abstractNumId w:val="16"/>
  </w:num>
  <w:num w:numId="15" w16cid:durableId="2092194523">
    <w:abstractNumId w:val="18"/>
  </w:num>
  <w:num w:numId="16" w16cid:durableId="1654986291">
    <w:abstractNumId w:val="8"/>
  </w:num>
  <w:num w:numId="17" w16cid:durableId="1164007081">
    <w:abstractNumId w:val="27"/>
  </w:num>
  <w:num w:numId="18" w16cid:durableId="1704475972">
    <w:abstractNumId w:val="23"/>
  </w:num>
  <w:num w:numId="19" w16cid:durableId="1250501647">
    <w:abstractNumId w:val="5"/>
  </w:num>
  <w:num w:numId="20" w16cid:durableId="665013555">
    <w:abstractNumId w:val="28"/>
  </w:num>
  <w:num w:numId="21" w16cid:durableId="1799107325">
    <w:abstractNumId w:val="17"/>
  </w:num>
  <w:num w:numId="22" w16cid:durableId="18286745">
    <w:abstractNumId w:val="7"/>
  </w:num>
  <w:num w:numId="23" w16cid:durableId="1814103131">
    <w:abstractNumId w:val="14"/>
  </w:num>
  <w:num w:numId="24" w16cid:durableId="768820163">
    <w:abstractNumId w:val="19"/>
  </w:num>
  <w:num w:numId="25" w16cid:durableId="1550651091">
    <w:abstractNumId w:val="30"/>
  </w:num>
  <w:num w:numId="26" w16cid:durableId="1520510231">
    <w:abstractNumId w:val="12"/>
  </w:num>
  <w:num w:numId="27" w16cid:durableId="625426486">
    <w:abstractNumId w:val="13"/>
  </w:num>
  <w:num w:numId="28" w16cid:durableId="1670449781">
    <w:abstractNumId w:val="21"/>
  </w:num>
  <w:num w:numId="29" w16cid:durableId="359477613">
    <w:abstractNumId w:val="22"/>
  </w:num>
  <w:num w:numId="30" w16cid:durableId="462962754">
    <w:abstractNumId w:val="26"/>
  </w:num>
  <w:num w:numId="31" w16cid:durableId="743378590">
    <w:abstractNumId w:val="20"/>
  </w:num>
  <w:num w:numId="32" w16cid:durableId="72552007">
    <w:abstractNumId w:val="29"/>
  </w:num>
  <w:num w:numId="33" w16cid:durableId="1442644191">
    <w:abstractNumId w:val="31"/>
  </w:num>
  <w:num w:numId="34" w16cid:durableId="11008368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enforcement="1" w:cryptProviderType="rsaAES" w:cryptAlgorithmClass="hash" w:cryptAlgorithmType="typeAny" w:cryptAlgorithmSid="14" w:cryptSpinCount="100000" w:hash="4zKgIX69SRM8EykkfIeK6GyqFjEfnWpYbgvM31bUsjGTvbRSVwxAPlFlr8YMbQyhsyw43EYb95G3ojOTgtaPUg==" w:salt="T7oTXscqwF5skfCcZRxhpw=="/>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8781E"/>
    <w:rsid w:val="0009323A"/>
    <w:rsid w:val="00094BF9"/>
    <w:rsid w:val="000952E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29AA"/>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0AE"/>
    <w:rsid w:val="00146F13"/>
    <w:rsid w:val="00152357"/>
    <w:rsid w:val="00152D57"/>
    <w:rsid w:val="001536F5"/>
    <w:rsid w:val="001551A8"/>
    <w:rsid w:val="001564CF"/>
    <w:rsid w:val="00162406"/>
    <w:rsid w:val="00163150"/>
    <w:rsid w:val="00163DF7"/>
    <w:rsid w:val="00164778"/>
    <w:rsid w:val="001664E5"/>
    <w:rsid w:val="00167B86"/>
    <w:rsid w:val="00170150"/>
    <w:rsid w:val="00170DA4"/>
    <w:rsid w:val="001743F8"/>
    <w:rsid w:val="00174743"/>
    <w:rsid w:val="00175A98"/>
    <w:rsid w:val="001765A2"/>
    <w:rsid w:val="001770C9"/>
    <w:rsid w:val="00177F4A"/>
    <w:rsid w:val="00180FE5"/>
    <w:rsid w:val="00180FF3"/>
    <w:rsid w:val="00181882"/>
    <w:rsid w:val="00182826"/>
    <w:rsid w:val="00182F1A"/>
    <w:rsid w:val="00183942"/>
    <w:rsid w:val="00183C32"/>
    <w:rsid w:val="001851AB"/>
    <w:rsid w:val="00185724"/>
    <w:rsid w:val="00186126"/>
    <w:rsid w:val="00190766"/>
    <w:rsid w:val="001914E0"/>
    <w:rsid w:val="00191577"/>
    <w:rsid w:val="0019345D"/>
    <w:rsid w:val="001943A7"/>
    <w:rsid w:val="00196036"/>
    <w:rsid w:val="0019720E"/>
    <w:rsid w:val="001A0B3C"/>
    <w:rsid w:val="001A1118"/>
    <w:rsid w:val="001A24A1"/>
    <w:rsid w:val="001A2788"/>
    <w:rsid w:val="001A4177"/>
    <w:rsid w:val="001A4190"/>
    <w:rsid w:val="001A41B6"/>
    <w:rsid w:val="001A68C6"/>
    <w:rsid w:val="001A7257"/>
    <w:rsid w:val="001A741E"/>
    <w:rsid w:val="001A75AC"/>
    <w:rsid w:val="001B1434"/>
    <w:rsid w:val="001B3343"/>
    <w:rsid w:val="001B5A54"/>
    <w:rsid w:val="001C04D6"/>
    <w:rsid w:val="001C1DFA"/>
    <w:rsid w:val="001C23EB"/>
    <w:rsid w:val="001C2811"/>
    <w:rsid w:val="001C3627"/>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2C38"/>
    <w:rsid w:val="001E3844"/>
    <w:rsid w:val="001E4055"/>
    <w:rsid w:val="001E427B"/>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589"/>
    <w:rsid w:val="002166D3"/>
    <w:rsid w:val="00217D3C"/>
    <w:rsid w:val="00221D43"/>
    <w:rsid w:val="00221ED3"/>
    <w:rsid w:val="002223B8"/>
    <w:rsid w:val="00223939"/>
    <w:rsid w:val="0022488F"/>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65CA2"/>
    <w:rsid w:val="0027185A"/>
    <w:rsid w:val="00272F85"/>
    <w:rsid w:val="0027350C"/>
    <w:rsid w:val="00273C77"/>
    <w:rsid w:val="00273E3F"/>
    <w:rsid w:val="0027424C"/>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613F"/>
    <w:rsid w:val="00287085"/>
    <w:rsid w:val="00287347"/>
    <w:rsid w:val="00287B95"/>
    <w:rsid w:val="00287D7B"/>
    <w:rsid w:val="0029039E"/>
    <w:rsid w:val="002908D5"/>
    <w:rsid w:val="00290ECD"/>
    <w:rsid w:val="002924FF"/>
    <w:rsid w:val="00292722"/>
    <w:rsid w:val="00296664"/>
    <w:rsid w:val="0029733A"/>
    <w:rsid w:val="00297C11"/>
    <w:rsid w:val="002A0D87"/>
    <w:rsid w:val="002A1A61"/>
    <w:rsid w:val="002A1B29"/>
    <w:rsid w:val="002A2764"/>
    <w:rsid w:val="002A4C7B"/>
    <w:rsid w:val="002A50C5"/>
    <w:rsid w:val="002A5256"/>
    <w:rsid w:val="002A6F6D"/>
    <w:rsid w:val="002B05E8"/>
    <w:rsid w:val="002B060D"/>
    <w:rsid w:val="002B2AAC"/>
    <w:rsid w:val="002B2B8B"/>
    <w:rsid w:val="002B2C4A"/>
    <w:rsid w:val="002B3DA2"/>
    <w:rsid w:val="002B4604"/>
    <w:rsid w:val="002B4932"/>
    <w:rsid w:val="002B56BC"/>
    <w:rsid w:val="002B64BA"/>
    <w:rsid w:val="002C1D27"/>
    <w:rsid w:val="002C5B62"/>
    <w:rsid w:val="002C5BE8"/>
    <w:rsid w:val="002C5F43"/>
    <w:rsid w:val="002C6EA2"/>
    <w:rsid w:val="002C71BF"/>
    <w:rsid w:val="002C7EBF"/>
    <w:rsid w:val="002D003D"/>
    <w:rsid w:val="002D0231"/>
    <w:rsid w:val="002D062B"/>
    <w:rsid w:val="002D1281"/>
    <w:rsid w:val="002D276F"/>
    <w:rsid w:val="002D471B"/>
    <w:rsid w:val="002D48F2"/>
    <w:rsid w:val="002D501E"/>
    <w:rsid w:val="002D550C"/>
    <w:rsid w:val="002D6C0E"/>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4A60"/>
    <w:rsid w:val="00304CFE"/>
    <w:rsid w:val="00305DCE"/>
    <w:rsid w:val="00306B04"/>
    <w:rsid w:val="00310F38"/>
    <w:rsid w:val="00312176"/>
    <w:rsid w:val="0031231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628D"/>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32E4"/>
    <w:rsid w:val="003B6509"/>
    <w:rsid w:val="003B6DFD"/>
    <w:rsid w:val="003B7F29"/>
    <w:rsid w:val="003C0E65"/>
    <w:rsid w:val="003C1FCB"/>
    <w:rsid w:val="003C41DC"/>
    <w:rsid w:val="003C44A5"/>
    <w:rsid w:val="003C45E7"/>
    <w:rsid w:val="003C5FF9"/>
    <w:rsid w:val="003C6B7F"/>
    <w:rsid w:val="003C7025"/>
    <w:rsid w:val="003C706E"/>
    <w:rsid w:val="003C750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172C8"/>
    <w:rsid w:val="004202A3"/>
    <w:rsid w:val="00423845"/>
    <w:rsid w:val="00423EF9"/>
    <w:rsid w:val="00423FBC"/>
    <w:rsid w:val="0042529D"/>
    <w:rsid w:val="0042553B"/>
    <w:rsid w:val="00425F65"/>
    <w:rsid w:val="004265A5"/>
    <w:rsid w:val="00426F86"/>
    <w:rsid w:val="0042716A"/>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6F7"/>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1BEA"/>
    <w:rsid w:val="00532D38"/>
    <w:rsid w:val="00533FDF"/>
    <w:rsid w:val="005345B4"/>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36D9"/>
    <w:rsid w:val="0056510A"/>
    <w:rsid w:val="005731F6"/>
    <w:rsid w:val="005732CA"/>
    <w:rsid w:val="00573B9F"/>
    <w:rsid w:val="00573E0C"/>
    <w:rsid w:val="0057410B"/>
    <w:rsid w:val="00575721"/>
    <w:rsid w:val="00575F44"/>
    <w:rsid w:val="00576411"/>
    <w:rsid w:val="00576E4E"/>
    <w:rsid w:val="005770FF"/>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02D"/>
    <w:rsid w:val="005B3600"/>
    <w:rsid w:val="005B4EFE"/>
    <w:rsid w:val="005B55EE"/>
    <w:rsid w:val="005B5D72"/>
    <w:rsid w:val="005B6F21"/>
    <w:rsid w:val="005C0867"/>
    <w:rsid w:val="005C0A5A"/>
    <w:rsid w:val="005C2091"/>
    <w:rsid w:val="005C347F"/>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D6C"/>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20B"/>
    <w:rsid w:val="006123A3"/>
    <w:rsid w:val="006126D9"/>
    <w:rsid w:val="00612C89"/>
    <w:rsid w:val="00614762"/>
    <w:rsid w:val="00614D6A"/>
    <w:rsid w:val="006151F2"/>
    <w:rsid w:val="00615DE0"/>
    <w:rsid w:val="00616652"/>
    <w:rsid w:val="0061738B"/>
    <w:rsid w:val="006178F9"/>
    <w:rsid w:val="006212BA"/>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0D24"/>
    <w:rsid w:val="006616C5"/>
    <w:rsid w:val="006621CF"/>
    <w:rsid w:val="00662912"/>
    <w:rsid w:val="006646DA"/>
    <w:rsid w:val="006651CE"/>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37E0"/>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D7B07"/>
    <w:rsid w:val="006E079D"/>
    <w:rsid w:val="006E102C"/>
    <w:rsid w:val="006E457E"/>
    <w:rsid w:val="006E570D"/>
    <w:rsid w:val="006E743A"/>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2B0B"/>
    <w:rsid w:val="007047D4"/>
    <w:rsid w:val="00705C7E"/>
    <w:rsid w:val="007068C1"/>
    <w:rsid w:val="00706B95"/>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61D"/>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62A5"/>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86EEB"/>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23BA"/>
    <w:rsid w:val="007B339D"/>
    <w:rsid w:val="007B48E0"/>
    <w:rsid w:val="007B630B"/>
    <w:rsid w:val="007B72FC"/>
    <w:rsid w:val="007B7892"/>
    <w:rsid w:val="007B790E"/>
    <w:rsid w:val="007C0529"/>
    <w:rsid w:val="007C2DB4"/>
    <w:rsid w:val="007C3C94"/>
    <w:rsid w:val="007C518F"/>
    <w:rsid w:val="007C67E9"/>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5DD5"/>
    <w:rsid w:val="007E5E02"/>
    <w:rsid w:val="007E65FD"/>
    <w:rsid w:val="007E7155"/>
    <w:rsid w:val="007E724D"/>
    <w:rsid w:val="007E779A"/>
    <w:rsid w:val="007E79B0"/>
    <w:rsid w:val="007E7CC3"/>
    <w:rsid w:val="007F3787"/>
    <w:rsid w:val="007F3BE1"/>
    <w:rsid w:val="007F3CE6"/>
    <w:rsid w:val="007F4ABD"/>
    <w:rsid w:val="007F5EA4"/>
    <w:rsid w:val="007F6216"/>
    <w:rsid w:val="007F7C24"/>
    <w:rsid w:val="00800073"/>
    <w:rsid w:val="00800A87"/>
    <w:rsid w:val="00800F93"/>
    <w:rsid w:val="008010AC"/>
    <w:rsid w:val="00802389"/>
    <w:rsid w:val="00803982"/>
    <w:rsid w:val="00803D9E"/>
    <w:rsid w:val="00804473"/>
    <w:rsid w:val="00804608"/>
    <w:rsid w:val="008062CF"/>
    <w:rsid w:val="008063C7"/>
    <w:rsid w:val="008074AD"/>
    <w:rsid w:val="00807645"/>
    <w:rsid w:val="00810FDE"/>
    <w:rsid w:val="008114DC"/>
    <w:rsid w:val="00814D6E"/>
    <w:rsid w:val="0081547A"/>
    <w:rsid w:val="0081562F"/>
    <w:rsid w:val="00815772"/>
    <w:rsid w:val="00816B59"/>
    <w:rsid w:val="00823259"/>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472EA"/>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6143"/>
    <w:rsid w:val="0088701A"/>
    <w:rsid w:val="008901E6"/>
    <w:rsid w:val="008910D6"/>
    <w:rsid w:val="00891334"/>
    <w:rsid w:val="00893076"/>
    <w:rsid w:val="00894F28"/>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812"/>
    <w:rsid w:val="008D4B0B"/>
    <w:rsid w:val="008D6DE5"/>
    <w:rsid w:val="008D75BA"/>
    <w:rsid w:val="008D780D"/>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4FE"/>
    <w:rsid w:val="008F19F9"/>
    <w:rsid w:val="008F4B05"/>
    <w:rsid w:val="008F6591"/>
    <w:rsid w:val="00900657"/>
    <w:rsid w:val="009006D4"/>
    <w:rsid w:val="00900D85"/>
    <w:rsid w:val="0090163B"/>
    <w:rsid w:val="00901DBC"/>
    <w:rsid w:val="00902560"/>
    <w:rsid w:val="00905A99"/>
    <w:rsid w:val="009061B0"/>
    <w:rsid w:val="009067A5"/>
    <w:rsid w:val="00907782"/>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37C6D"/>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65D"/>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01D"/>
    <w:rsid w:val="009B1291"/>
    <w:rsid w:val="009B1634"/>
    <w:rsid w:val="009B3611"/>
    <w:rsid w:val="009B3665"/>
    <w:rsid w:val="009B4356"/>
    <w:rsid w:val="009B53F6"/>
    <w:rsid w:val="009B56BF"/>
    <w:rsid w:val="009B7450"/>
    <w:rsid w:val="009B7493"/>
    <w:rsid w:val="009C01F5"/>
    <w:rsid w:val="009C067C"/>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6FD8"/>
    <w:rsid w:val="009D78C5"/>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AB3"/>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7C"/>
    <w:rsid w:val="00A248F1"/>
    <w:rsid w:val="00A24C40"/>
    <w:rsid w:val="00A25554"/>
    <w:rsid w:val="00A25AC9"/>
    <w:rsid w:val="00A2666E"/>
    <w:rsid w:val="00A268F0"/>
    <w:rsid w:val="00A272DF"/>
    <w:rsid w:val="00A300F1"/>
    <w:rsid w:val="00A30946"/>
    <w:rsid w:val="00A30AF8"/>
    <w:rsid w:val="00A31847"/>
    <w:rsid w:val="00A32097"/>
    <w:rsid w:val="00A33F90"/>
    <w:rsid w:val="00A35061"/>
    <w:rsid w:val="00A35B1B"/>
    <w:rsid w:val="00A36BB3"/>
    <w:rsid w:val="00A37597"/>
    <w:rsid w:val="00A37C20"/>
    <w:rsid w:val="00A37D89"/>
    <w:rsid w:val="00A4113C"/>
    <w:rsid w:val="00A414CB"/>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09B8"/>
    <w:rsid w:val="00A71955"/>
    <w:rsid w:val="00A72EC9"/>
    <w:rsid w:val="00A74CE5"/>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7511"/>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0599"/>
    <w:rsid w:val="00AD168B"/>
    <w:rsid w:val="00AD25AC"/>
    <w:rsid w:val="00AD285E"/>
    <w:rsid w:val="00AD2BA3"/>
    <w:rsid w:val="00AD4D17"/>
    <w:rsid w:val="00AD5105"/>
    <w:rsid w:val="00AD5930"/>
    <w:rsid w:val="00AD5B96"/>
    <w:rsid w:val="00AD6031"/>
    <w:rsid w:val="00AD662A"/>
    <w:rsid w:val="00AD6A16"/>
    <w:rsid w:val="00AD7B05"/>
    <w:rsid w:val="00AE09C4"/>
    <w:rsid w:val="00AE11B1"/>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4C54"/>
    <w:rsid w:val="00B053C5"/>
    <w:rsid w:val="00B11A9F"/>
    <w:rsid w:val="00B12ED3"/>
    <w:rsid w:val="00B13AAD"/>
    <w:rsid w:val="00B142C3"/>
    <w:rsid w:val="00B14CC7"/>
    <w:rsid w:val="00B16992"/>
    <w:rsid w:val="00B206FC"/>
    <w:rsid w:val="00B20A83"/>
    <w:rsid w:val="00B21AB9"/>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37985"/>
    <w:rsid w:val="00B41718"/>
    <w:rsid w:val="00B41AE5"/>
    <w:rsid w:val="00B41F3D"/>
    <w:rsid w:val="00B4283A"/>
    <w:rsid w:val="00B445EE"/>
    <w:rsid w:val="00B450A0"/>
    <w:rsid w:val="00B459BB"/>
    <w:rsid w:val="00B45E17"/>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46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9FC"/>
    <w:rsid w:val="00BC1DCB"/>
    <w:rsid w:val="00BC3AE6"/>
    <w:rsid w:val="00BC45B8"/>
    <w:rsid w:val="00BC6AB1"/>
    <w:rsid w:val="00BC7BD5"/>
    <w:rsid w:val="00BD14AC"/>
    <w:rsid w:val="00BD24AC"/>
    <w:rsid w:val="00BD3273"/>
    <w:rsid w:val="00BD3E1C"/>
    <w:rsid w:val="00BD4E48"/>
    <w:rsid w:val="00BD50A5"/>
    <w:rsid w:val="00BD5188"/>
    <w:rsid w:val="00BD7A81"/>
    <w:rsid w:val="00BE1CCA"/>
    <w:rsid w:val="00BE2F9E"/>
    <w:rsid w:val="00BE319D"/>
    <w:rsid w:val="00BE3297"/>
    <w:rsid w:val="00BE34E2"/>
    <w:rsid w:val="00BE57BC"/>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07DAE"/>
    <w:rsid w:val="00C11485"/>
    <w:rsid w:val="00C1175D"/>
    <w:rsid w:val="00C11FDD"/>
    <w:rsid w:val="00C15998"/>
    <w:rsid w:val="00C15D83"/>
    <w:rsid w:val="00C16274"/>
    <w:rsid w:val="00C2004C"/>
    <w:rsid w:val="00C2033A"/>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36C21"/>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57FC6"/>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69D0"/>
    <w:rsid w:val="00C7727D"/>
    <w:rsid w:val="00C77F20"/>
    <w:rsid w:val="00C80120"/>
    <w:rsid w:val="00C809D5"/>
    <w:rsid w:val="00C81B31"/>
    <w:rsid w:val="00C82C2D"/>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33F4"/>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19"/>
    <w:rsid w:val="00D62E2C"/>
    <w:rsid w:val="00D639E7"/>
    <w:rsid w:val="00D641DC"/>
    <w:rsid w:val="00D64E99"/>
    <w:rsid w:val="00D664C5"/>
    <w:rsid w:val="00D66FBA"/>
    <w:rsid w:val="00D67585"/>
    <w:rsid w:val="00D700D4"/>
    <w:rsid w:val="00D702C9"/>
    <w:rsid w:val="00D71612"/>
    <w:rsid w:val="00D71D8F"/>
    <w:rsid w:val="00D72306"/>
    <w:rsid w:val="00D742B3"/>
    <w:rsid w:val="00D74C01"/>
    <w:rsid w:val="00D75119"/>
    <w:rsid w:val="00D76C2E"/>
    <w:rsid w:val="00D771BA"/>
    <w:rsid w:val="00D77274"/>
    <w:rsid w:val="00D77461"/>
    <w:rsid w:val="00D8119A"/>
    <w:rsid w:val="00D8195A"/>
    <w:rsid w:val="00D833C4"/>
    <w:rsid w:val="00D85B9D"/>
    <w:rsid w:val="00D85E1F"/>
    <w:rsid w:val="00D864F0"/>
    <w:rsid w:val="00D87D4D"/>
    <w:rsid w:val="00D87D92"/>
    <w:rsid w:val="00D87F8B"/>
    <w:rsid w:val="00D90621"/>
    <w:rsid w:val="00D90787"/>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42DA"/>
    <w:rsid w:val="00DE547B"/>
    <w:rsid w:val="00DF4BD2"/>
    <w:rsid w:val="00DF4EF6"/>
    <w:rsid w:val="00DF60E9"/>
    <w:rsid w:val="00DF6DAF"/>
    <w:rsid w:val="00DF6E88"/>
    <w:rsid w:val="00DF79E0"/>
    <w:rsid w:val="00E01697"/>
    <w:rsid w:val="00E047D4"/>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438"/>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5E4C"/>
    <w:rsid w:val="00E964B2"/>
    <w:rsid w:val="00E96CEA"/>
    <w:rsid w:val="00E96FE7"/>
    <w:rsid w:val="00EA07B7"/>
    <w:rsid w:val="00EA38E7"/>
    <w:rsid w:val="00EA4250"/>
    <w:rsid w:val="00EA4E53"/>
    <w:rsid w:val="00EA5045"/>
    <w:rsid w:val="00EA6923"/>
    <w:rsid w:val="00EA6FC0"/>
    <w:rsid w:val="00EA78CE"/>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57CE"/>
    <w:rsid w:val="00F063D8"/>
    <w:rsid w:val="00F1001C"/>
    <w:rsid w:val="00F10150"/>
    <w:rsid w:val="00F11185"/>
    <w:rsid w:val="00F125F8"/>
    <w:rsid w:val="00F12C7E"/>
    <w:rsid w:val="00F130C1"/>
    <w:rsid w:val="00F132E0"/>
    <w:rsid w:val="00F14925"/>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56C"/>
    <w:rsid w:val="00F45D21"/>
    <w:rsid w:val="00F46F4D"/>
    <w:rsid w:val="00F500D7"/>
    <w:rsid w:val="00F50D6A"/>
    <w:rsid w:val="00F50FB3"/>
    <w:rsid w:val="00F51E58"/>
    <w:rsid w:val="00F52804"/>
    <w:rsid w:val="00F54103"/>
    <w:rsid w:val="00F55CBE"/>
    <w:rsid w:val="00F56526"/>
    <w:rsid w:val="00F57498"/>
    <w:rsid w:val="00F610D9"/>
    <w:rsid w:val="00F629E1"/>
    <w:rsid w:val="00F64E0C"/>
    <w:rsid w:val="00F65FA0"/>
    <w:rsid w:val="00F66A08"/>
    <w:rsid w:val="00F67EB6"/>
    <w:rsid w:val="00F70A11"/>
    <w:rsid w:val="00F73425"/>
    <w:rsid w:val="00F738CB"/>
    <w:rsid w:val="00F74CC3"/>
    <w:rsid w:val="00F75759"/>
    <w:rsid w:val="00F758A6"/>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3E07"/>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12</Pages>
  <Words>4641</Words>
  <Characters>26459</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358</cp:revision>
  <cp:lastPrinted>2025-12-01T15:23:00Z</cp:lastPrinted>
  <dcterms:created xsi:type="dcterms:W3CDTF">2025-03-10T11:53:00Z</dcterms:created>
  <dcterms:modified xsi:type="dcterms:W3CDTF">2026-06-17T18:35:00Z</dcterms:modified>
</cp:coreProperties>
</file>